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c6eb186" w14:textId="c6eb186">
      <w:pPr>
        <w:spacing w:after="0"/>
        <w:ind w:left="0"/>
        <w:jc w:val="left"/>
        <w15:collapsed w:val="false"/>
      </w:pPr>
      <w:r>
        <w:rPr>
          <w:rFonts w:ascii="Times New Roman"/>
          <w:b w:val="false"/>
          <w:i w:val="false"/>
          <w:color w:val="000000"/>
          <w:sz w:val="28"/>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Times New Roman"/>
          <w:b w:val="false"/>
          <w:i w:val="false"/>
          <w:color w:val="000000"/>
          <w:sz w:val="28"/>
        </w:rPr>
        <w:t>
					</w:t>
      </w:r>
    </w:p>
    <w:p>
      <w:pPr>
        <w:spacing w:after="0"/>
        <w:ind w:left="0"/>
        <w:jc w:val="left"/>
      </w:pPr>
      <w:r>
        <w:rPr>
          <w:rFonts w:ascii="Times New Roman"/>
          <w:b/>
          <w:i w:val="false"/>
          <w:color w:val="000000"/>
          <w:sz w:val="28"/>
        </w:rPr>
        <w:t>Қазақстан Республикасы Білім және ғылым министрлігі, жергілікті атқарушы органдар көрсететін "Үздік педагог" атағын беру және мемлекеттік орта білім беру мекемелерінің басшылары лауазымдарына орналасу конкурстарына қатысу үшін құжаттарды қабылдау бойынша мемлекеттік қызметтер стандарттарын бекіту туралы</w:t>
      </w:r>
    </w:p>
    <w:p>
      <w:pPr>
        <w:spacing w:after="0"/>
        <w:ind w:left="0"/>
        <w:jc w:val="both"/>
      </w:pPr>
      <w:r>
        <w:rPr>
          <w:rFonts w:ascii="Times New Roman"/>
          <w:b w:val="false"/>
          <w:i w:val="false"/>
          <w:color w:val="000000"/>
          <w:sz w:val="28"/>
        </w:rPr>
        <w:t>Қазақстан Республикасы Білім және ғылым министрінің 2015 жылғы 8 cәуірдегі № 173 бұйрығы. Қазақстан Республикасының Әділет министрлігінде 2015 жылы 15 мамырда № 11058 тіркелі.</w:t>
      </w:r>
    </w:p>
    <w:p>
      <w:pPr>
        <w:spacing w:after="0"/>
        <w:ind w:left="0"/>
        <w:jc w:val="both"/>
      </w:pPr>
      <w:bookmarkStart w:name="z1" w:id="0"/>
      <w:r>
        <w:rPr>
          <w:rFonts w:ascii="Times New Roman"/>
          <w:b w:val="false"/>
          <w:i w:val="false"/>
          <w:color w:val="000000"/>
          <w:sz w:val="28"/>
        </w:rPr>
        <w:t xml:space="preserve">
      "Мемлекеттік көрсетілетін қызметтер туралы" 2013 жылғы 15 сәуірдегі Қазақстан Республикасы Заңының 10-бабының </w:t>
      </w:r>
      <w:r>
        <w:rPr>
          <w:rFonts w:ascii="Times New Roman"/>
          <w:b w:val="false"/>
          <w:i w:val="false"/>
          <w:color w:val="000000"/>
          <w:sz w:val="28"/>
        </w:rPr>
        <w:t>1) тармақшасына</w:t>
      </w:r>
      <w:r>
        <w:rPr>
          <w:rFonts w:ascii="Times New Roman"/>
          <w:b w:val="false"/>
          <w:i w:val="false"/>
          <w:color w:val="000000"/>
          <w:sz w:val="28"/>
        </w:rPr>
        <w:t xml:space="preserve"> сәйкес </w:t>
      </w:r>
      <w:r>
        <w:rPr>
          <w:rFonts w:ascii="Times New Roman"/>
          <w:b/>
          <w:i w:val="false"/>
          <w:color w:val="000000"/>
          <w:sz w:val="28"/>
        </w:rPr>
        <w:t>БҰЙЫРАМЫН:</w:t>
      </w:r>
    </w:p>
    <w:bookmarkEnd w:id="0"/>
    <w:bookmarkStart w:name="z2" w:id="1"/>
    <w:p>
      <w:pPr>
        <w:spacing w:after="0"/>
        <w:ind w:left="0"/>
        <w:jc w:val="both"/>
      </w:pPr>
      <w:r>
        <w:rPr>
          <w:rFonts w:ascii="Times New Roman"/>
          <w:b w:val="false"/>
          <w:i w:val="false"/>
          <w:color w:val="000000"/>
          <w:sz w:val="28"/>
        </w:rPr>
        <w:t>
      1. Мыналар:</w:t>
      </w:r>
    </w:p>
    <w:bookmarkEnd w:id="1"/>
    <w:bookmarkStart w:name="z3" w:id="2"/>
    <w:p>
      <w:pPr>
        <w:spacing w:after="0"/>
        <w:ind w:left="0"/>
        <w:jc w:val="both"/>
      </w:pPr>
      <w:r>
        <w:rPr>
          <w:rFonts w:ascii="Times New Roman"/>
          <w:b w:val="false"/>
          <w:i w:val="false"/>
          <w:color w:val="000000"/>
          <w:sz w:val="28"/>
        </w:rPr>
        <w:t xml:space="preserve">
      1) осы бұйрыққа </w:t>
      </w:r>
      <w:r>
        <w:rPr>
          <w:rFonts w:ascii="Times New Roman"/>
          <w:b w:val="false"/>
          <w:i w:val="false"/>
          <w:color w:val="000000"/>
          <w:sz w:val="28"/>
        </w:rPr>
        <w:t>1-қосымшаға</w:t>
      </w:r>
      <w:r>
        <w:rPr>
          <w:rFonts w:ascii="Times New Roman"/>
          <w:b w:val="false"/>
          <w:i w:val="false"/>
          <w:color w:val="000000"/>
          <w:sz w:val="28"/>
        </w:rPr>
        <w:t xml:space="preserve"> сәйкес "Үздік педагог" атағын беру конкурсына қатысу үшін құжаттар қабылдау" мемлекеттік көрсетілетін қызмет стандарты;</w:t>
      </w:r>
    </w:p>
    <w:bookmarkEnd w:id="2"/>
    <w:bookmarkStart w:name="z4" w:id="3"/>
    <w:p>
      <w:pPr>
        <w:spacing w:after="0"/>
        <w:ind w:left="0"/>
        <w:jc w:val="both"/>
      </w:pPr>
      <w:r>
        <w:rPr>
          <w:rFonts w:ascii="Times New Roman"/>
          <w:b w:val="false"/>
          <w:i w:val="false"/>
          <w:color w:val="000000"/>
          <w:sz w:val="28"/>
        </w:rPr>
        <w:t xml:space="preserve">
      2) осы бұйрыққа </w:t>
      </w:r>
      <w:r>
        <w:rPr>
          <w:rFonts w:ascii="Times New Roman"/>
          <w:b w:val="false"/>
          <w:i w:val="false"/>
          <w:color w:val="000000"/>
          <w:sz w:val="28"/>
        </w:rPr>
        <w:t>2-қосымшаға</w:t>
      </w:r>
      <w:r>
        <w:rPr>
          <w:rFonts w:ascii="Times New Roman"/>
          <w:b w:val="false"/>
          <w:i w:val="false"/>
          <w:color w:val="000000"/>
          <w:sz w:val="28"/>
        </w:rPr>
        <w:t xml:space="preserve"> сәйкес "Мемлекеттік орта білім беру мекемелерінің басшылары лауазымдарына орналасу конкурсына қатысу үшін құжаттар қабылдау" мемлекеттік көрсетілетін қызмет стандарты;</w:t>
      </w:r>
    </w:p>
    <w:bookmarkEnd w:id="3"/>
    <w:bookmarkStart w:name="z5" w:id="4"/>
    <w:p>
      <w:pPr>
        <w:spacing w:after="0"/>
        <w:ind w:left="0"/>
        <w:jc w:val="both"/>
      </w:pPr>
      <w:r>
        <w:rPr>
          <w:rFonts w:ascii="Times New Roman"/>
          <w:b w:val="false"/>
          <w:i w:val="false"/>
          <w:color w:val="000000"/>
          <w:sz w:val="28"/>
        </w:rPr>
        <w:t xml:space="preserve">
      3) осы бұйрыққа </w:t>
      </w:r>
      <w:r>
        <w:rPr>
          <w:rFonts w:ascii="Times New Roman"/>
          <w:b w:val="false"/>
          <w:i w:val="false"/>
          <w:color w:val="000000"/>
          <w:sz w:val="28"/>
        </w:rPr>
        <w:t>3-қосымшаға</w:t>
      </w:r>
      <w:r>
        <w:rPr>
          <w:rFonts w:ascii="Times New Roman"/>
          <w:b w:val="false"/>
          <w:i w:val="false"/>
          <w:color w:val="000000"/>
          <w:sz w:val="28"/>
        </w:rPr>
        <w:t xml:space="preserve"> сәйкес "Республикалық маңызы бар мемлекеттік орта білім беру мекемелерінің басшылары лауазымдарына орналасу конкурсына қатысу үшін құжаттар қабылдау" мемлекеттік көрсетілетін қызмет стандарты бекітілсін.</w:t>
      </w:r>
    </w:p>
    <w:bookmarkEnd w:id="4"/>
    <w:bookmarkStart w:name="z6" w:id="5"/>
    <w:p>
      <w:pPr>
        <w:spacing w:after="0"/>
        <w:ind w:left="0"/>
        <w:jc w:val="both"/>
      </w:pPr>
      <w:r>
        <w:rPr>
          <w:rFonts w:ascii="Times New Roman"/>
          <w:b w:val="false"/>
          <w:i w:val="false"/>
          <w:color w:val="000000"/>
          <w:sz w:val="28"/>
        </w:rPr>
        <w:t>
      2. Мектепке дейінгі және орта білім, ақпараттық технологиялар департаменті (Ж. Жонтаева) заңнамада белгіленген тәртіппен:</w:t>
      </w:r>
    </w:p>
    <w:bookmarkEnd w:id="5"/>
    <w:bookmarkStart w:name="z7" w:id="6"/>
    <w:p>
      <w:pPr>
        <w:spacing w:after="0"/>
        <w:ind w:left="0"/>
        <w:jc w:val="both"/>
      </w:pPr>
      <w:r>
        <w:rPr>
          <w:rFonts w:ascii="Times New Roman"/>
          <w:b w:val="false"/>
          <w:i w:val="false"/>
          <w:color w:val="000000"/>
          <w:sz w:val="28"/>
        </w:rPr>
        <w:t>
      1) осы бұйрықтың Қазақстан Республикасы Әділет министрлігінде мемлекеттік тіркелуін;</w:t>
      </w:r>
    </w:p>
    <w:bookmarkEnd w:id="6"/>
    <w:bookmarkStart w:name="z8" w:id="7"/>
    <w:p>
      <w:pPr>
        <w:spacing w:after="0"/>
        <w:ind w:left="0"/>
        <w:jc w:val="both"/>
      </w:pPr>
      <w:r>
        <w:rPr>
          <w:rFonts w:ascii="Times New Roman"/>
          <w:b w:val="false"/>
          <w:i w:val="false"/>
          <w:color w:val="000000"/>
          <w:sz w:val="28"/>
        </w:rPr>
        <w:t>
      2) Қазақстан Республикасы Әділет министрлігінде мемлекеттік тіркеуден өткен соң осы бұйрықты ресми жариялауды;</w:t>
      </w:r>
    </w:p>
    <w:bookmarkEnd w:id="7"/>
    <w:bookmarkStart w:name="z9" w:id="8"/>
    <w:p>
      <w:pPr>
        <w:spacing w:after="0"/>
        <w:ind w:left="0"/>
        <w:jc w:val="both"/>
      </w:pPr>
      <w:r>
        <w:rPr>
          <w:rFonts w:ascii="Times New Roman"/>
          <w:b w:val="false"/>
          <w:i w:val="false"/>
          <w:color w:val="000000"/>
          <w:sz w:val="28"/>
        </w:rPr>
        <w:t>
      3) осы бұйрықты Қазақстан Республикасы Білім және ғылым министрлігінің ресми интернет-ресурсында орналастыруды қамтамасыз етсін.</w:t>
      </w:r>
    </w:p>
    <w:bookmarkEnd w:id="8"/>
    <w:bookmarkStart w:name="z10" w:id="9"/>
    <w:p>
      <w:pPr>
        <w:spacing w:after="0"/>
        <w:ind w:left="0"/>
        <w:jc w:val="both"/>
      </w:pPr>
      <w:r>
        <w:rPr>
          <w:rFonts w:ascii="Times New Roman"/>
          <w:b w:val="false"/>
          <w:i w:val="false"/>
          <w:color w:val="000000"/>
          <w:sz w:val="28"/>
        </w:rPr>
        <w:t>
      3. Осы бұйрықтың орындалуын бақылау Қазақстан Республикасының Білім және ғылым вице-министрі Е.Н.Иманғалиевқа жүктелсін.</w:t>
      </w:r>
    </w:p>
    <w:bookmarkEnd w:id="9"/>
    <w:bookmarkStart w:name="z11" w:id="10"/>
    <w:p>
      <w:pPr>
        <w:spacing w:after="0"/>
        <w:ind w:left="0"/>
        <w:jc w:val="both"/>
      </w:pPr>
      <w:r>
        <w:rPr>
          <w:rFonts w:ascii="Times New Roman"/>
          <w:b w:val="false"/>
          <w:i w:val="false"/>
          <w:color w:val="000000"/>
          <w:sz w:val="28"/>
        </w:rPr>
        <w:t>
      4. Осы бұйрық алғашқы ресми жарияланған күнінен кейін күнтізбелік он күн өткен соң қолданысқа енгізіледі.</w:t>
      </w:r>
    </w:p>
    <w:bookmarkEnd w:id="10"/>
    <w:tbl>
      <w:tblPr>
        <w:tblW w:w="0" w:type="auto"/>
        <w:tblCellSpacing w:w="0" w:type="auto"/>
        <w:tblBorders>
          <w:top w:val="none"/>
          <w:left w:val="none"/>
          <w:bottom w:val="none"/>
          <w:right w:val="none"/>
          <w:insideH w:val="none"/>
          <w:insideV w:val="none"/>
        </w:tblBorders>
      </w:tblPr>
      <w:tblGrid>
        <w:gridCol w:w="7795"/>
        <w:gridCol w:w="4205"/>
      </w:tblGrid>
      <w:tr>
        <w:trPr>
          <w:trHeight w:val="30" w:hRule="atLeast"/>
        </w:trPr>
        <w:tc>
          <w:tcPr>
            <w:tcW w:w="779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      Қазақстан Республикасының</w:t>
            </w:r>
            <w:r>
              <w:br/>
            </w:r>
            <w:r>
              <w:rPr>
                <w:rFonts w:ascii="Times New Roman"/>
                <w:b w:val="false"/>
                <w:i/>
                <w:color w:val="000000"/>
                <w:sz w:val="20"/>
              </w:rPr>
              <w:t>Білім және ғылым министрі</w:t>
            </w:r>
            <w:r>
              <w:rPr>
                <w:rFonts w:ascii="Times New Roman"/>
                <w:b w:val="false"/>
                <w:i w:val="false"/>
                <w:color w:val="000000"/>
                <w:sz w:val="20"/>
              </w:rPr>
              <w:t>
</w:t>
            </w:r>
          </w:p>
        </w:tc>
        <w:tc>
          <w:tcPr>
            <w:tcW w:w="4205" w:type="dxa"/>
            <w:tcBorders/>
            <w:tcMar>
              <w:top w:w="15" w:type="dxa"/>
              <w:left w:w="15" w:type="dxa"/>
              <w:bottom w:w="15" w:type="dxa"/>
              <w:right w:w="15" w:type="dxa"/>
            </w:tcMar>
            <w:vAlign w:val="center"/>
          </w:tcPr>
          <w:p>
            <w:pPr>
              <w:spacing w:after="0"/>
              <w:ind w:left="0"/>
              <w:jc w:val="left"/>
            </w:pPr>
            <w:r>
              <w:rPr>
                <w:rFonts w:ascii="Times New Roman"/>
                <w:b w:val="false"/>
                <w:i w:val="false"/>
                <w:color w:val="000000"/>
                <w:sz w:val="20"/>
              </w:rPr>
              <w:t>
</w:t>
            </w:r>
            <w:r>
              <w:rPr>
                <w:rFonts w:ascii="Times New Roman"/>
                <w:b w:val="false"/>
                <w:i/>
                <w:color w:val="000000"/>
                <w:sz w:val="20"/>
              </w:rPr>
              <w:t>А. Сәрінжіпов</w:t>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xml:space="preserve">
      "КЕЛІСІЛДІ"   </w:t>
      </w:r>
    </w:p>
    <w:p>
      <w:pPr>
        <w:spacing w:after="0"/>
        <w:ind w:left="0"/>
        <w:jc w:val="both"/>
      </w:pPr>
      <w:r>
        <w:rPr>
          <w:rFonts w:ascii="Times New Roman"/>
          <w:b w:val="false"/>
          <w:i w:val="false"/>
          <w:color w:val="000000"/>
          <w:sz w:val="28"/>
        </w:rPr>
        <w:t xml:space="preserve">
      Қазақстан Республикасы   </w:t>
      </w:r>
    </w:p>
    <w:p>
      <w:pPr>
        <w:spacing w:after="0"/>
        <w:ind w:left="0"/>
        <w:jc w:val="both"/>
      </w:pPr>
      <w:r>
        <w:rPr>
          <w:rFonts w:ascii="Times New Roman"/>
          <w:b w:val="false"/>
          <w:i w:val="false"/>
          <w:color w:val="000000"/>
          <w:sz w:val="28"/>
        </w:rPr>
        <w:t xml:space="preserve">
      Ұлттық экономика министрі   </w:t>
      </w:r>
    </w:p>
    <w:p>
      <w:pPr>
        <w:spacing w:after="0"/>
        <w:ind w:left="0"/>
        <w:jc w:val="both"/>
      </w:pPr>
      <w:r>
        <w:rPr>
          <w:rFonts w:ascii="Times New Roman"/>
          <w:b w:val="false"/>
          <w:i w:val="false"/>
          <w:color w:val="000000"/>
          <w:sz w:val="28"/>
        </w:rPr>
        <w:t xml:space="preserve">
      ________________ Е. Досаев   </w:t>
      </w:r>
    </w:p>
    <w:p>
      <w:pPr>
        <w:spacing w:after="0"/>
        <w:ind w:left="0"/>
        <w:jc w:val="both"/>
      </w:pPr>
      <w:r>
        <w:rPr>
          <w:rFonts w:ascii="Times New Roman"/>
          <w:b w:val="false"/>
          <w:i w:val="false"/>
          <w:color w:val="000000"/>
          <w:sz w:val="28"/>
        </w:rPr>
        <w:t>
      2015 жылғы 23 сәуір</w:t>
      </w:r>
    </w:p>
    <w:p>
      <w:pPr>
        <w:spacing w:after="0"/>
        <w:ind w:left="0"/>
        <w:jc w:val="left"/>
      </w:pPr>
      <w:r>
        <w:rPr>
          <w:rFonts w:ascii="Times New Roman"/>
          <w:b w:val="false"/>
          <w:i w:val="false"/>
          <w:color w:val="000000"/>
          <w:sz w:val="28"/>
        </w:rPr>
        <w:t>
</w:t>
      </w:r>
      <w:r>
        <w:br/>
      </w:r>
      <w:r>
        <w:rPr>
          <w:rFonts w:ascii="Times New Roman"/>
          <w:b w:val="false"/>
          <w:i w:val="false"/>
          <w:color w:val="000000"/>
          <w:sz w:val="28"/>
        </w:rPr>
        <w:t>
</w:t>
      </w:r>
      <w:r>
        <w:br/>
      </w:r>
      <w:r>
        <w:rPr>
          <w:rFonts w:ascii="Times New Roman"/>
          <w:b w:val="false"/>
          <w:i w:val="false"/>
          <w:color w:val="000000"/>
          <w:sz w:val="28"/>
        </w:rPr>
        <w:t>
</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8 сәуірдегі</w:t>
            </w:r>
            <w:r>
              <w:br/>
            </w:r>
            <w:r>
              <w:rPr>
                <w:rFonts w:ascii="Times New Roman"/>
                <w:b w:val="false"/>
                <w:i w:val="false"/>
                <w:color w:val="000000"/>
                <w:sz w:val="20"/>
              </w:rPr>
              <w:t>№ 173 бұйрығына</w:t>
            </w:r>
            <w:r>
              <w:br/>
            </w:r>
            <w:r>
              <w:rPr>
                <w:rFonts w:ascii="Times New Roman"/>
                <w:b w:val="false"/>
                <w:i w:val="false"/>
                <w:color w:val="000000"/>
                <w:sz w:val="20"/>
              </w:rPr>
              <w:t>1-қосымша</w:t>
            </w:r>
          </w:p>
        </w:tc>
      </w:tr>
    </w:tbl>
    <w:bookmarkStart w:name="z13" w:id="11"/>
    <w:p>
      <w:pPr>
        <w:spacing w:after="0"/>
        <w:ind w:left="0"/>
        <w:jc w:val="left"/>
      </w:pPr>
      <w:r>
        <w:rPr>
          <w:rFonts w:ascii="Times New Roman"/>
          <w:b/>
          <w:i w:val="false"/>
          <w:color w:val="000000"/>
        </w:rPr>
        <w:t xml:space="preserve"> "Үздік педагог" атағын беру конкурсына қатысу үшін құжаттар қабылдау" мемлекеттік көрсетілетін қызмет стандарты</w:t>
      </w:r>
    </w:p>
    <w:bookmarkEnd w:id="11"/>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11.01.2018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16" w:id="12"/>
    <w:p>
      <w:pPr>
        <w:spacing w:after="0"/>
        <w:ind w:left="0"/>
        <w:jc w:val="both"/>
      </w:pPr>
      <w:r>
        <w:rPr>
          <w:rFonts w:ascii="Times New Roman"/>
          <w:b w:val="false"/>
          <w:i w:val="false"/>
          <w:color w:val="000000"/>
          <w:sz w:val="28"/>
        </w:rPr>
        <w:t>
      1. "Үздік педагог" атағын беру конкурсына қатысу үшін құжаттар қабылдау" мемлекеттік көрсетілетін қызметі (бұдан әрі – мемлекеттік көрсетілетін қызмет).</w:t>
      </w:r>
    </w:p>
    <w:bookmarkEnd w:id="12"/>
    <w:bookmarkStart w:name="z17" w:id="13"/>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 Білім және ғылым министрлігі (бұдан әрі – Министрлік) әзірледі.</w:t>
      </w:r>
    </w:p>
    <w:bookmarkEnd w:id="13"/>
    <w:bookmarkStart w:name="z18" w:id="14"/>
    <w:p>
      <w:pPr>
        <w:spacing w:after="0"/>
        <w:ind w:left="0"/>
        <w:jc w:val="both"/>
      </w:pPr>
      <w:r>
        <w:rPr>
          <w:rFonts w:ascii="Times New Roman"/>
          <w:b w:val="false"/>
          <w:i w:val="false"/>
          <w:color w:val="000000"/>
          <w:sz w:val="28"/>
        </w:rPr>
        <w:t>
      3. Мемлекеттік қызметті Министрлік және облыстардың, Астана және Алматы қалаларының, облыстық маңызы бар аудандар мен қалалардың жергілікті атқарушы органдары (бұдан әрі – көрсетілетін қызметті беруші) көрсетеді.</w:t>
      </w:r>
    </w:p>
    <w:bookmarkEnd w:id="14"/>
    <w:p>
      <w:pPr>
        <w:spacing w:after="0"/>
        <w:ind w:left="0"/>
        <w:jc w:val="both"/>
      </w:pPr>
      <w:r>
        <w:rPr>
          <w:rFonts w:ascii="Times New Roman"/>
          <w:b w:val="false"/>
          <w:i w:val="false"/>
          <w:color w:val="000000"/>
          <w:sz w:val="28"/>
        </w:rPr>
        <w:t>
      Мемлекеттік қызметті көрсету үшін құжаттарды қабылдау және нәтижесін беру көрсетілетін қызметті берушінің кеңсесі арқылы жүзеге асырылады.</w:t>
      </w:r>
    </w:p>
    <w:bookmarkStart w:name="z19" w:id="15"/>
    <w:p>
      <w:pPr>
        <w:spacing w:after="0"/>
        <w:ind w:left="0"/>
        <w:jc w:val="left"/>
      </w:pPr>
      <w:r>
        <w:rPr>
          <w:rFonts w:ascii="Times New Roman"/>
          <w:b/>
          <w:i w:val="false"/>
          <w:color w:val="000000"/>
        </w:rPr>
        <w:t xml:space="preserve"> 2-тарау. Мемлекеттік қызмет көрсету тәртібі</w:t>
      </w:r>
    </w:p>
    <w:bookmarkEnd w:id="15"/>
    <w:bookmarkStart w:name="z20" w:id="16"/>
    <w:p>
      <w:pPr>
        <w:spacing w:after="0"/>
        <w:ind w:left="0"/>
        <w:jc w:val="both"/>
      </w:pPr>
      <w:r>
        <w:rPr>
          <w:rFonts w:ascii="Times New Roman"/>
          <w:b w:val="false"/>
          <w:i w:val="false"/>
          <w:color w:val="000000"/>
          <w:sz w:val="28"/>
        </w:rPr>
        <w:t>
      4. Мемлекеттік қызмет көрсету мерзімі:</w:t>
      </w:r>
    </w:p>
    <w:bookmarkEnd w:id="16"/>
    <w:p>
      <w:pPr>
        <w:spacing w:after="0"/>
        <w:ind w:left="0"/>
        <w:jc w:val="both"/>
      </w:pPr>
      <w:r>
        <w:rPr>
          <w:rFonts w:ascii="Times New Roman"/>
          <w:b w:val="false"/>
          <w:i w:val="false"/>
          <w:color w:val="000000"/>
          <w:sz w:val="28"/>
        </w:rPr>
        <w:t>
      Мемлекеттік көрсетілетін қызмет үш кезеңнен тұрады.</w:t>
      </w:r>
    </w:p>
    <w:p>
      <w:pPr>
        <w:spacing w:after="0"/>
        <w:ind w:left="0"/>
        <w:jc w:val="both"/>
      </w:pPr>
      <w:r>
        <w:rPr>
          <w:rFonts w:ascii="Times New Roman"/>
          <w:b w:val="false"/>
          <w:i w:val="false"/>
          <w:color w:val="000000"/>
          <w:sz w:val="28"/>
        </w:rPr>
        <w:t>
      I кезең – білім беру ұйымдарының педагог қызметкерлері аудандық және қалалық білім бөлімдеріне құжаттарды тапсырған кезде – жыл сайын сәуірде;</w:t>
      </w:r>
    </w:p>
    <w:p>
      <w:pPr>
        <w:spacing w:after="0"/>
        <w:ind w:left="0"/>
        <w:jc w:val="both"/>
      </w:pPr>
      <w:r>
        <w:rPr>
          <w:rFonts w:ascii="Times New Roman"/>
          <w:b w:val="false"/>
          <w:i w:val="false"/>
          <w:color w:val="000000"/>
          <w:sz w:val="28"/>
        </w:rPr>
        <w:t>
      II кезең – аудандық және қалалық білім бөлімдерінің өкілдері алдыңғы кезеңде таңдап алынған құжаттарды облыстық білім басқармаларына тапсырған кезде – жыл сайын мамырда;</w:t>
      </w:r>
    </w:p>
    <w:p>
      <w:pPr>
        <w:spacing w:after="0"/>
        <w:ind w:left="0"/>
        <w:jc w:val="both"/>
      </w:pPr>
      <w:r>
        <w:rPr>
          <w:rFonts w:ascii="Times New Roman"/>
          <w:b w:val="false"/>
          <w:i w:val="false"/>
          <w:color w:val="000000"/>
          <w:sz w:val="28"/>
        </w:rPr>
        <w:t>
      III кезең – облыстық білім басқармалары, Республикалық мектептер өкілдері Министрлікке құжаттарды тапсырған кезде – жыл сайын тамыз-қыркүйекте.</w:t>
      </w:r>
    </w:p>
    <w:p>
      <w:pPr>
        <w:spacing w:after="0"/>
        <w:ind w:left="0"/>
        <w:jc w:val="both"/>
      </w:pPr>
      <w:r>
        <w:rPr>
          <w:rFonts w:ascii="Times New Roman"/>
          <w:b w:val="false"/>
          <w:i w:val="false"/>
          <w:color w:val="000000"/>
          <w:sz w:val="28"/>
        </w:rPr>
        <w:t>
      Құжаттар топтамасын тапсыру үшін күтудің рұқсат етілген ең ұзақ уақыты – 20 минут;</w:t>
      </w:r>
    </w:p>
    <w:p>
      <w:pPr>
        <w:spacing w:after="0"/>
        <w:ind w:left="0"/>
        <w:jc w:val="both"/>
      </w:pPr>
      <w:r>
        <w:rPr>
          <w:rFonts w:ascii="Times New Roman"/>
          <w:b w:val="false"/>
          <w:i w:val="false"/>
          <w:color w:val="000000"/>
          <w:sz w:val="28"/>
        </w:rPr>
        <w:t>
      қызмет көрсетудің рұқсат етілген ең ұзақ уақыты – 20 минут.</w:t>
      </w:r>
    </w:p>
    <w:bookmarkStart w:name="z21" w:id="17"/>
    <w:p>
      <w:pPr>
        <w:spacing w:after="0"/>
        <w:ind w:left="0"/>
        <w:jc w:val="both"/>
      </w:pPr>
      <w:r>
        <w:rPr>
          <w:rFonts w:ascii="Times New Roman"/>
          <w:b w:val="false"/>
          <w:i w:val="false"/>
          <w:color w:val="000000"/>
          <w:sz w:val="28"/>
        </w:rPr>
        <w:t>
      5. Мемлекеттік қызмет көрсету нысаны: қағаз жүзінде.</w:t>
      </w:r>
    </w:p>
    <w:bookmarkEnd w:id="17"/>
    <w:bookmarkStart w:name="z22" w:id="18"/>
    <w:p>
      <w:pPr>
        <w:spacing w:after="0"/>
        <w:ind w:left="0"/>
        <w:jc w:val="both"/>
      </w:pPr>
      <w:r>
        <w:rPr>
          <w:rFonts w:ascii="Times New Roman"/>
          <w:b w:val="false"/>
          <w:i w:val="false"/>
          <w:color w:val="000000"/>
          <w:sz w:val="28"/>
        </w:rPr>
        <w:t>
      6. Мемлекеттік көрсетілетін қызметтің нәтижесі - "Үздік педагог" атағын беру конкурсына қатысу үшін құжаттарды қабылдау туралы еркін нысандағы қолхат,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 болып табылады.</w:t>
      </w:r>
    </w:p>
    <w:bookmarkEnd w:id="18"/>
    <w:p>
      <w:pPr>
        <w:spacing w:after="0"/>
        <w:ind w:left="0"/>
        <w:jc w:val="both"/>
      </w:pPr>
      <w:r>
        <w:rPr>
          <w:rFonts w:ascii="Times New Roman"/>
          <w:b w:val="false"/>
          <w:i w:val="false"/>
          <w:color w:val="000000"/>
          <w:sz w:val="28"/>
        </w:rPr>
        <w:t>
      Мемлекеттік қызмет көрсетудің нәтижесін ұсыну нысаны: қағаз жүзінде.</w:t>
      </w:r>
    </w:p>
    <w:bookmarkStart w:name="z23" w:id="19"/>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19"/>
    <w:bookmarkStart w:name="z24" w:id="20"/>
    <w:p>
      <w:pPr>
        <w:spacing w:after="0"/>
        <w:ind w:left="0"/>
        <w:jc w:val="both"/>
      </w:pPr>
      <w:r>
        <w:rPr>
          <w:rFonts w:ascii="Times New Roman"/>
          <w:b w:val="false"/>
          <w:i w:val="false"/>
          <w:color w:val="000000"/>
          <w:sz w:val="28"/>
        </w:rPr>
        <w:t>
      8.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09.00-ден 18.30-ға дейін.</w:t>
      </w:r>
    </w:p>
    <w:bookmarkEnd w:id="20"/>
    <w:p>
      <w:pPr>
        <w:spacing w:after="0"/>
        <w:ind w:left="0"/>
        <w:jc w:val="both"/>
      </w:pPr>
      <w:r>
        <w:rPr>
          <w:rFonts w:ascii="Times New Roman"/>
          <w:b w:val="false"/>
          <w:i w:val="false"/>
          <w:color w:val="000000"/>
          <w:sz w:val="28"/>
        </w:rPr>
        <w:t>
      Құжаттарды қабылдау және мемлекеттік көрсетілетін қызметтің нәтижесін беру сағат 13.00-ден 14.30-ға дейінгі түскі үзіліспен сағат 09.00-ден 17.30-ға дейін жүзеге асырылады.</w:t>
      </w:r>
    </w:p>
    <w:p>
      <w:pPr>
        <w:spacing w:after="0"/>
        <w:ind w:left="0"/>
        <w:jc w:val="both"/>
      </w:pPr>
      <w:r>
        <w:rPr>
          <w:rFonts w:ascii="Times New Roman"/>
          <w:b w:val="false"/>
          <w:i w:val="false"/>
          <w:color w:val="000000"/>
          <w:sz w:val="28"/>
        </w:rPr>
        <w:t>
      Қабылдау алдын ала жазылусыз және жеделдетіп қызмет көрсетусіз кезек күту тәртібімен жүзеге асырылады.</w:t>
      </w:r>
    </w:p>
    <w:bookmarkStart w:name="z25" w:id="21"/>
    <w:p>
      <w:pPr>
        <w:spacing w:after="0"/>
        <w:ind w:left="0"/>
        <w:jc w:val="both"/>
      </w:pPr>
      <w:r>
        <w:rPr>
          <w:rFonts w:ascii="Times New Roman"/>
          <w:b w:val="false"/>
          <w:i w:val="false"/>
          <w:color w:val="000000"/>
          <w:sz w:val="28"/>
        </w:rPr>
        <w:t>
      9. Көрсетілетін қызметті алушы жүгінген кезде мемлекеттік қызмет көрсету үшін қажетті құжаттардың тізбесі:</w:t>
      </w:r>
    </w:p>
    <w:bookmarkEnd w:id="21"/>
    <w:bookmarkStart w:name="z148" w:id="22"/>
    <w:p>
      <w:pPr>
        <w:spacing w:after="0"/>
        <w:ind w:left="0"/>
        <w:jc w:val="both"/>
      </w:pPr>
      <w:r>
        <w:rPr>
          <w:rFonts w:ascii="Times New Roman"/>
          <w:b w:val="false"/>
          <w:i w:val="false"/>
          <w:color w:val="000000"/>
          <w:sz w:val="28"/>
        </w:rPr>
        <w:t>
      1) осы Мемлекеттік көрсетілетін қызмет стандартына қосымшаға сәйкес нысан бойынша өтінім;</w:t>
      </w:r>
    </w:p>
    <w:bookmarkEnd w:id="22"/>
    <w:bookmarkStart w:name="z149" w:id="23"/>
    <w:p>
      <w:pPr>
        <w:spacing w:after="0"/>
        <w:ind w:left="0"/>
        <w:jc w:val="both"/>
      </w:pPr>
      <w:r>
        <w:rPr>
          <w:rFonts w:ascii="Times New Roman"/>
          <w:b w:val="false"/>
          <w:i w:val="false"/>
          <w:color w:val="000000"/>
          <w:sz w:val="28"/>
        </w:rPr>
        <w:t>
      2) облыстардың, Астана және Алматы қалалары білім басқармаларының басшылары растаған Конкурс қатысушысына берілген ұсыным;</w:t>
      </w:r>
    </w:p>
    <w:bookmarkEnd w:id="23"/>
    <w:bookmarkStart w:name="z150" w:id="24"/>
    <w:p>
      <w:pPr>
        <w:spacing w:after="0"/>
        <w:ind w:left="0"/>
        <w:jc w:val="both"/>
      </w:pPr>
      <w:r>
        <w:rPr>
          <w:rFonts w:ascii="Times New Roman"/>
          <w:b w:val="false"/>
          <w:i w:val="false"/>
          <w:color w:val="000000"/>
          <w:sz w:val="28"/>
        </w:rPr>
        <w:t>
      3) жұмыс орны растаған кадрларды есепке алу жөніндегі жеке парағы;</w:t>
      </w:r>
    </w:p>
    <w:bookmarkEnd w:id="24"/>
    <w:bookmarkStart w:name="z151" w:id="25"/>
    <w:p>
      <w:pPr>
        <w:spacing w:after="0"/>
        <w:ind w:left="0"/>
        <w:jc w:val="both"/>
      </w:pPr>
      <w:r>
        <w:rPr>
          <w:rFonts w:ascii="Times New Roman"/>
          <w:b w:val="false"/>
          <w:i w:val="false"/>
          <w:color w:val="000000"/>
          <w:sz w:val="28"/>
        </w:rPr>
        <w:t>
      4) жеке басын куәландыратын құжаттың көшірмесі;</w:t>
      </w:r>
    </w:p>
    <w:bookmarkEnd w:id="25"/>
    <w:bookmarkStart w:name="z152" w:id="26"/>
    <w:p>
      <w:pPr>
        <w:spacing w:after="0"/>
        <w:ind w:left="0"/>
        <w:jc w:val="both"/>
      </w:pPr>
      <w:r>
        <w:rPr>
          <w:rFonts w:ascii="Times New Roman"/>
          <w:b w:val="false"/>
          <w:i w:val="false"/>
          <w:color w:val="000000"/>
          <w:sz w:val="28"/>
        </w:rPr>
        <w:t>
      5) педагог портфолиосы;</w:t>
      </w:r>
    </w:p>
    <w:bookmarkEnd w:id="26"/>
    <w:bookmarkStart w:name="z153" w:id="27"/>
    <w:p>
      <w:pPr>
        <w:spacing w:after="0"/>
        <w:ind w:left="0"/>
        <w:jc w:val="both"/>
      </w:pPr>
      <w:r>
        <w:rPr>
          <w:rFonts w:ascii="Times New Roman"/>
          <w:b w:val="false"/>
          <w:i w:val="false"/>
          <w:color w:val="000000"/>
          <w:sz w:val="28"/>
        </w:rPr>
        <w:t>
      6) конкурсқа қатысушының өзінің педагогикалық қызметі туралы талдау есебі;</w:t>
      </w:r>
    </w:p>
    <w:bookmarkEnd w:id="27"/>
    <w:bookmarkStart w:name="z154" w:id="28"/>
    <w:p>
      <w:pPr>
        <w:spacing w:after="0"/>
        <w:ind w:left="0"/>
        <w:jc w:val="both"/>
      </w:pPr>
      <w:r>
        <w:rPr>
          <w:rFonts w:ascii="Times New Roman"/>
          <w:b w:val="false"/>
          <w:i w:val="false"/>
          <w:color w:val="000000"/>
          <w:sz w:val="28"/>
        </w:rPr>
        <w:t>
      7) электрондық тасымалдағыштағы (компакт-дискідегі) сабақтар;</w:t>
      </w:r>
    </w:p>
    <w:bookmarkEnd w:id="28"/>
    <w:bookmarkStart w:name="z155" w:id="29"/>
    <w:p>
      <w:pPr>
        <w:spacing w:after="0"/>
        <w:ind w:left="0"/>
        <w:jc w:val="both"/>
      </w:pPr>
      <w:r>
        <w:rPr>
          <w:rFonts w:ascii="Times New Roman"/>
          <w:b w:val="false"/>
          <w:i w:val="false"/>
          <w:color w:val="000000"/>
          <w:sz w:val="28"/>
        </w:rPr>
        <w:t>
      8) эссе;</w:t>
      </w:r>
    </w:p>
    <w:bookmarkEnd w:id="29"/>
    <w:bookmarkStart w:name="z156" w:id="30"/>
    <w:p>
      <w:pPr>
        <w:spacing w:after="0"/>
        <w:ind w:left="0"/>
        <w:jc w:val="both"/>
      </w:pPr>
      <w:r>
        <w:rPr>
          <w:rFonts w:ascii="Times New Roman"/>
          <w:b w:val="false"/>
          <w:i w:val="false"/>
          <w:color w:val="000000"/>
          <w:sz w:val="28"/>
        </w:rPr>
        <w:t>
      9) Конкурсқа қатысушының карточкалық базадағы 20 таңбалы қолданыстағы ағымдағы шоты туралы хабарлама.</w:t>
      </w:r>
    </w:p>
    <w:bookmarkEnd w:id="30"/>
    <w:bookmarkStart w:name="z26" w:id="31"/>
    <w:p>
      <w:pPr>
        <w:spacing w:after="0"/>
        <w:ind w:left="0"/>
        <w:jc w:val="both"/>
      </w:pPr>
      <w:r>
        <w:rPr>
          <w:rFonts w:ascii="Times New Roman"/>
          <w:b w:val="false"/>
          <w:i w:val="false"/>
          <w:color w:val="000000"/>
          <w:sz w:val="28"/>
        </w:rPr>
        <w:t>
      10. Көрсетілетін қызметті беруші:</w:t>
      </w:r>
    </w:p>
    <w:bookmarkEnd w:id="31"/>
    <w:bookmarkStart w:name="z157" w:id="32"/>
    <w:p>
      <w:pPr>
        <w:spacing w:after="0"/>
        <w:ind w:left="0"/>
        <w:jc w:val="both"/>
      </w:pPr>
      <w:r>
        <w:rPr>
          <w:rFonts w:ascii="Times New Roman"/>
          <w:b w:val="false"/>
          <w:i w:val="false"/>
          <w:color w:val="000000"/>
          <w:sz w:val="28"/>
        </w:rPr>
        <w:t>
      1) мемлекеттік қызметті алу үшін көрсетілетін қызметті алушы ұсынған құжаттардың және (немесе) олардағы мағлұматтардың (деректердің) дұрыс еместігі белгіленген;</w:t>
      </w:r>
    </w:p>
    <w:bookmarkEnd w:id="32"/>
    <w:bookmarkStart w:name="z158" w:id="33"/>
    <w:p>
      <w:pPr>
        <w:spacing w:after="0"/>
        <w:ind w:left="0"/>
        <w:jc w:val="both"/>
      </w:pPr>
      <w:r>
        <w:rPr>
          <w:rFonts w:ascii="Times New Roman"/>
          <w:b w:val="false"/>
          <w:i w:val="false"/>
          <w:color w:val="000000"/>
          <w:sz w:val="28"/>
        </w:rPr>
        <w:t>
      2) көрсетілетін қызметті алушы және (немесе) мемлекеттік қызмет көрсету үшін ұсынылған материалдар, деректер және мәліметтер қажетті талаптарға сәйкес келмеген жағдайда мемлекеттік қызмет көрсетуден бас тартады.</w:t>
      </w:r>
    </w:p>
    <w:bookmarkEnd w:id="33"/>
    <w:bookmarkStart w:name="z159" w:id="34"/>
    <w:p>
      <w:pPr>
        <w:spacing w:after="0"/>
        <w:ind w:left="0"/>
        <w:jc w:val="both"/>
      </w:pPr>
      <w:r>
        <w:rPr>
          <w:rFonts w:ascii="Times New Roman"/>
          <w:b w:val="false"/>
          <w:i w:val="false"/>
          <w:color w:val="000000"/>
          <w:sz w:val="28"/>
        </w:rPr>
        <w:t>
      Көрсетілетін қызметті алушы осы стандарттың 9-тармағында қарастырылған тізбеге сәйкес құжаттар топтамасын толық ұсынбаған және (немесе) қолдану мерзімі өткен құжаттарды ұсынған жағдайда, көрсетілетін қызметті беруші ерікті нысан түрінде құжаттарды қабылдаудан бас тарту туралы қолхат береді.</w:t>
      </w:r>
    </w:p>
    <w:bookmarkEnd w:id="34"/>
    <w:bookmarkStart w:name="z27" w:id="35"/>
    <w:p>
      <w:pPr>
        <w:spacing w:after="0"/>
        <w:ind w:left="0"/>
        <w:jc w:val="left"/>
      </w:pPr>
      <w:r>
        <w:rPr>
          <w:rFonts w:ascii="Times New Roman"/>
          <w:b/>
          <w:i w:val="false"/>
          <w:color w:val="000000"/>
        </w:rPr>
        <w:t xml:space="preserve"> 3-тарау. Мемлекеттік қызмет көрсету мәселелері бойынша республикалық маңызы бар қаланың және астананың, ауданның (облыстық маңызы бар қаланың) жергілікті атқарушы органдарының, мемлекеттік көрсетілетін қызметті берушінің және (немесе) оның лауазымды адамдарының шешімдеріне, әрекетіне (әрекетсіздігіне) шағымдану тәртібі</w:t>
      </w:r>
    </w:p>
    <w:bookmarkEnd w:id="35"/>
    <w:bookmarkStart w:name="z28" w:id="36"/>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әрекетіне (әрекетсіздігіне) шағымдану үшін жазбаша түрде шағым осы мемлекеттік көрсетілетін қызмет стандартының 13-тармағында көрсетілген мекенжайлар бойынша көрсетілетін қызметті беруші басшысының атына пошта немесе көрсетілетін қызметті берушінің кеңсесі арқылы қолма-қол беріледі.</w:t>
      </w:r>
    </w:p>
    <w:bookmarkEnd w:id="36"/>
    <w:bookmarkStart w:name="z160" w:id="37"/>
    <w:p>
      <w:pPr>
        <w:spacing w:after="0"/>
        <w:ind w:left="0"/>
        <w:jc w:val="both"/>
      </w:pPr>
      <w:r>
        <w:rPr>
          <w:rFonts w:ascii="Times New Roman"/>
          <w:b w:val="false"/>
          <w:i w:val="false"/>
          <w:color w:val="000000"/>
          <w:sz w:val="28"/>
        </w:rPr>
        <w:t>
      Шағымда көрсетілетін қызметті алушының тегі, аты, әкесінің аты (бар болcа), пошталық мекенжайы, байланыс телефоны көрсетіледі. Шағымға көрсетілетін қызметті алушы қол қояды. Шағымды қабылдаған адамның тегі, аты, әкесінің аты (бар болса) берілген шағымға жауап алу мерзімі мен орны көрсетіліп, көрсетілетін қызметті берушінің кеңсесінде тіркелуі (мөртаңба, кіріс нөмірі мен күні) шағымның қабылданғанын растау болып табылады.</w:t>
      </w:r>
    </w:p>
    <w:bookmarkEnd w:id="37"/>
    <w:bookmarkStart w:name="z161" w:id="38"/>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мемлекеттік қызмет көрсету мәселелері бойынша шағымы тіркелген күнінен бастап бес жұмыс күні ішінде қарауға жатады.</w:t>
      </w:r>
    </w:p>
    <w:bookmarkEnd w:id="38"/>
    <w:bookmarkStart w:name="z162" w:id="39"/>
    <w:p>
      <w:pPr>
        <w:spacing w:after="0"/>
        <w:ind w:left="0"/>
        <w:jc w:val="both"/>
      </w:pPr>
      <w:r>
        <w:rPr>
          <w:rFonts w:ascii="Times New Roman"/>
          <w:b w:val="false"/>
          <w:i w:val="false"/>
          <w:color w:val="000000"/>
          <w:sz w:val="28"/>
        </w:rP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bookmarkEnd w:id="39"/>
    <w:bookmarkStart w:name="z163" w:id="40"/>
    <w:p>
      <w:pPr>
        <w:spacing w:after="0"/>
        <w:ind w:left="0"/>
        <w:jc w:val="both"/>
      </w:pPr>
      <w:r>
        <w:rPr>
          <w:rFonts w:ascii="Times New Roman"/>
          <w:b w:val="false"/>
          <w:i w:val="false"/>
          <w:color w:val="000000"/>
          <w:sz w:val="28"/>
        </w:rP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bookmarkEnd w:id="40"/>
    <w:bookmarkStart w:name="z29" w:id="41"/>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жүгінуге құқылы.</w:t>
      </w:r>
    </w:p>
    <w:bookmarkEnd w:id="41"/>
    <w:bookmarkStart w:name="z30" w:id="42"/>
    <w:p>
      <w:pPr>
        <w:spacing w:after="0"/>
        <w:ind w:left="0"/>
        <w:jc w:val="left"/>
      </w:pPr>
      <w:r>
        <w:rPr>
          <w:rFonts w:ascii="Times New Roman"/>
          <w:b/>
          <w:i w:val="false"/>
          <w:color w:val="000000"/>
        </w:rPr>
        <w:t xml:space="preserve"> 4-тарау. Мемлекеттік қызмет көрсетудің, оның ішінде электронды нысанда көрсетілетін қызмет ерекшеліктері ескеріле отырып қойылатын өзге де талаптар</w:t>
      </w:r>
    </w:p>
    <w:bookmarkEnd w:id="42"/>
    <w:bookmarkStart w:name="z31" w:id="43"/>
    <w:p>
      <w:pPr>
        <w:spacing w:after="0"/>
        <w:ind w:left="0"/>
        <w:jc w:val="both"/>
      </w:pPr>
      <w:r>
        <w:rPr>
          <w:rFonts w:ascii="Times New Roman"/>
          <w:b w:val="false"/>
          <w:i w:val="false"/>
          <w:color w:val="000000"/>
          <w:sz w:val="28"/>
        </w:rPr>
        <w:t>
      13. Мемлекеттік қызмет көрсету орындарының мекенжайлары көрсетілетін қызметті берушінің www.edu.gov.kz ресми интернет-ресурсында орналастырылған.</w:t>
      </w:r>
    </w:p>
    <w:bookmarkEnd w:id="43"/>
    <w:bookmarkStart w:name="z32" w:id="44"/>
    <w:p>
      <w:pPr>
        <w:spacing w:after="0"/>
        <w:ind w:left="0"/>
        <w:jc w:val="both"/>
      </w:pPr>
      <w:r>
        <w:rPr>
          <w:rFonts w:ascii="Times New Roman"/>
          <w:b w:val="false"/>
          <w:i w:val="false"/>
          <w:color w:val="000000"/>
          <w:sz w:val="28"/>
        </w:rPr>
        <w:t>
      14. Көрсетілетін қызметті алушының мемлекеттік қызмет көрсету тәртібі мен мәртебесі туралы ақпаратты қашықтықтан қол жеткізу режимінде Мемлекеттік қызмет көрсету мәселелері жөніндегі бірыңғай байланыс орталығы арқылы алу мүмкіндігі бар.</w:t>
      </w:r>
    </w:p>
    <w:bookmarkEnd w:id="44"/>
    <w:p>
      <w:pPr>
        <w:spacing w:after="0"/>
        <w:ind w:left="0"/>
        <w:jc w:val="both"/>
      </w:pPr>
      <w:r>
        <w:rPr>
          <w:rFonts w:ascii="Times New Roman"/>
          <w:b w:val="false"/>
          <w:i w:val="false"/>
          <w:color w:val="000000"/>
          <w:sz w:val="28"/>
        </w:rPr>
        <w:t>
      15. Мемлекеттік қызмет көрсету мәселелері бойынша анықтама қызметтерінің байланыс телефоны: 8-800-080-777, Мемлекеттік қызмет көрсету мәселелері жөніндегі бірыңғай байланыс орталығы:1414, 8800-080-7777.</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"Үздік педагог" атағын беру</w:t>
            </w:r>
            <w:r>
              <w:br/>
            </w:r>
            <w:r>
              <w:rPr>
                <w:rFonts w:ascii="Times New Roman"/>
                <w:b w:val="false"/>
                <w:i w:val="false"/>
                <w:color w:val="000000"/>
                <w:sz w:val="20"/>
              </w:rPr>
              <w:t>конкурсына қатысу үшін</w:t>
            </w:r>
            <w:r>
              <w:br/>
            </w:r>
            <w:r>
              <w:rPr>
                <w:rFonts w:ascii="Times New Roman"/>
                <w:b w:val="false"/>
                <w:i w:val="false"/>
                <w:color w:val="000000"/>
                <w:sz w:val="20"/>
              </w:rPr>
              <w:t>құжаттар қабылдау"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bookmarkStart w:name="z35" w:id="45"/>
    <w:p>
      <w:pPr>
        <w:spacing w:after="0"/>
        <w:ind w:left="0"/>
        <w:jc w:val="left"/>
      </w:pPr>
      <w:r>
        <w:rPr>
          <w:rFonts w:ascii="Times New Roman"/>
          <w:b/>
          <w:i w:val="false"/>
          <w:color w:val="000000"/>
        </w:rPr>
        <w:t xml:space="preserve"> "Үздік педагог" атағын беру конкурсына қатысуға арналған Өтінім</w:t>
      </w:r>
    </w:p>
    <w:bookmarkEnd w:id="45"/>
    <w:p>
      <w:pPr>
        <w:spacing w:after="0"/>
        <w:ind w:left="0"/>
        <w:jc w:val="both"/>
      </w:pPr>
      <w:r>
        <w:rPr>
          <w:rFonts w:ascii="Times New Roman"/>
          <w:b w:val="false"/>
          <w:i w:val="false"/>
          <w:color w:val="000000"/>
          <w:sz w:val="28"/>
        </w:rPr>
        <w:t>
      Мені конкурсқа қатысуға жіберуіңізді сұраймын. Өзім туралы мына мәліметтерді хабарлаймын:</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426"/>
        <w:gridCol w:w="8462"/>
        <w:gridCol w:w="412"/>
      </w:tblGrid>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Жұмыс орны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2.</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Т.А.Ә. (бар болған жағдайда) толық жазу</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3.</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Туған күні, айы, жылы</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4.</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Лауазымы </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5.</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Педагогикалық өтілі</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6.</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Лауазымдағы жұмыс өтілі</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7.</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Білімі (қандай оқу орнын, факультетті қай жылы бітірді)</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8.</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Біліктілік санаты</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9.</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Индексі көрсетілген үйінің мекен - жайы</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10.</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Жеке куәлігінің деректері (нөмірі, қашан және кім берді, жеке сәйкестендіру нөмірі)</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11.</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Байланыс телефоны (үй, ұялы)</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r>
        <w:trPr>
          <w:trHeight w:val="30" w:hRule="atLeast"/>
        </w:trPr>
        <w:tc>
          <w:tcPr>
            <w:tcW w:w="34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12.</w:t>
            </w:r>
          </w:p>
        </w:tc>
        <w:tc>
          <w:tcPr>
            <w:tcW w:w="84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Марапаттары, көтермелеулері</w:t>
            </w:r>
          </w:p>
        </w:tc>
        <w:tc>
          <w:tcPr>
            <w:tcW w:w="4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Қосымша: конкурсқа қатысу үшін құжаттар _____ парақ.</w:t>
      </w:r>
    </w:p>
    <w:p>
      <w:pPr>
        <w:spacing w:after="0"/>
        <w:ind w:left="0"/>
        <w:jc w:val="both"/>
      </w:pPr>
      <w:r>
        <w:rPr>
          <w:rFonts w:ascii="Times New Roman"/>
          <w:b w:val="false"/>
          <w:i w:val="false"/>
          <w:color w:val="000000"/>
          <w:sz w:val="28"/>
        </w:rPr>
        <w:t>
      Өтінімнің толтырылған күні ________________________</w:t>
      </w:r>
    </w:p>
    <w:p>
      <w:pPr>
        <w:spacing w:after="0"/>
        <w:ind w:left="0"/>
        <w:jc w:val="both"/>
      </w:pPr>
      <w:r>
        <w:rPr>
          <w:rFonts w:ascii="Times New Roman"/>
          <w:b w:val="false"/>
          <w:i w:val="false"/>
          <w:color w:val="000000"/>
          <w:sz w:val="28"/>
        </w:rPr>
        <w:t>
      Конкурсқа қатысушының жеке қолы _________________</w:t>
      </w:r>
    </w:p>
    <w:p>
      <w:pPr>
        <w:spacing w:after="0"/>
        <w:ind w:left="0"/>
        <w:jc w:val="both"/>
      </w:pPr>
      <w:r>
        <w:rPr>
          <w:rFonts w:ascii="Times New Roman"/>
          <w:b w:val="false"/>
          <w:i w:val="false"/>
          <w:color w:val="000000"/>
          <w:sz w:val="28"/>
        </w:rPr>
        <w:t>
      Білім беру ұйымы басшысының қолы ________________</w:t>
      </w:r>
    </w:p>
    <w:p>
      <w:pPr>
        <w:spacing w:after="0"/>
        <w:ind w:left="0"/>
        <w:jc w:val="both"/>
      </w:pPr>
      <w:r>
        <w:rPr>
          <w:rFonts w:ascii="Times New Roman"/>
          <w:b w:val="false"/>
          <w:i w:val="false"/>
          <w:color w:val="000000"/>
          <w:sz w:val="28"/>
        </w:rPr>
        <w:t>
      М.О.</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8 сәуірдегі</w:t>
            </w:r>
            <w:r>
              <w:br/>
            </w:r>
            <w:r>
              <w:rPr>
                <w:rFonts w:ascii="Times New Roman"/>
                <w:b w:val="false"/>
                <w:i w:val="false"/>
                <w:color w:val="000000"/>
                <w:sz w:val="20"/>
              </w:rPr>
              <w:t>№ 173 бұйрығына</w:t>
            </w:r>
            <w:r>
              <w:br/>
            </w:r>
            <w:r>
              <w:rPr>
                <w:rFonts w:ascii="Times New Roman"/>
                <w:b w:val="false"/>
                <w:i w:val="false"/>
                <w:color w:val="000000"/>
                <w:sz w:val="20"/>
              </w:rPr>
              <w:t>2-қосымша</w:t>
            </w:r>
          </w:p>
        </w:tc>
      </w:tr>
    </w:tbl>
    <w:bookmarkStart w:name="z34" w:id="46"/>
    <w:p>
      <w:pPr>
        <w:spacing w:after="0"/>
        <w:ind w:left="0"/>
        <w:jc w:val="left"/>
      </w:pPr>
      <w:r>
        <w:rPr>
          <w:rFonts w:ascii="Times New Roman"/>
          <w:b/>
          <w:i w:val="false"/>
          <w:color w:val="000000"/>
        </w:rPr>
        <w:t xml:space="preserve">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 стандарты</w:t>
      </w:r>
    </w:p>
    <w:bookmarkEnd w:id="46"/>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11.01.2018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40" w:id="47"/>
    <w:p>
      <w:pPr>
        <w:spacing w:after="0"/>
        <w:ind w:left="0"/>
        <w:jc w:val="both"/>
      </w:pPr>
      <w:r>
        <w:rPr>
          <w:rFonts w:ascii="Times New Roman"/>
          <w:b w:val="false"/>
          <w:i w:val="false"/>
          <w:color w:val="000000"/>
          <w:sz w:val="28"/>
        </w:rPr>
        <w:t>
      1.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қызметі (бұдан әрі - мемлекеттік көрсетілетін қызмет).</w:t>
      </w:r>
    </w:p>
    <w:bookmarkEnd w:id="47"/>
    <w:bookmarkStart w:name="z41" w:id="48"/>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Республикасының Білім және ғылым министрлігі (бұдан әрі – Министрлік) әзірледі.</w:t>
      </w:r>
    </w:p>
    <w:bookmarkEnd w:id="48"/>
    <w:bookmarkStart w:name="z42" w:id="49"/>
    <w:p>
      <w:pPr>
        <w:spacing w:after="0"/>
        <w:ind w:left="0"/>
        <w:jc w:val="both"/>
      </w:pPr>
      <w:r>
        <w:rPr>
          <w:rFonts w:ascii="Times New Roman"/>
          <w:b w:val="false"/>
          <w:i w:val="false"/>
          <w:color w:val="000000"/>
          <w:sz w:val="28"/>
        </w:rPr>
        <w:t>
      3. Мемлекеттік қызметті облыстардың, Астана және Алматы қалаларының, облыстық маңызы бар аудандар мен қалалардың жергілікті атқарушы органдары (бұдан әрі – көрсетілетін қызметті беруші) көрсетеді.</w:t>
      </w:r>
    </w:p>
    <w:bookmarkEnd w:id="49"/>
    <w:bookmarkStart w:name="z164" w:id="50"/>
    <w:p>
      <w:pPr>
        <w:spacing w:after="0"/>
        <w:ind w:left="0"/>
        <w:jc w:val="both"/>
      </w:pPr>
      <w:r>
        <w:rPr>
          <w:rFonts w:ascii="Times New Roman"/>
          <w:b w:val="false"/>
          <w:i w:val="false"/>
          <w:color w:val="000000"/>
          <w:sz w:val="28"/>
        </w:rPr>
        <w:t>
      Мемлекеттік қызметті көрсету үшін құжаттарды қабылдау және нәтижесін беру:</w:t>
      </w:r>
    </w:p>
    <w:bookmarkEnd w:id="50"/>
    <w:bookmarkStart w:name="z165" w:id="51"/>
    <w:p>
      <w:pPr>
        <w:spacing w:after="0"/>
        <w:ind w:left="0"/>
        <w:jc w:val="both"/>
      </w:pPr>
      <w:r>
        <w:rPr>
          <w:rFonts w:ascii="Times New Roman"/>
          <w:b w:val="false"/>
          <w:i w:val="false"/>
          <w:color w:val="000000"/>
          <w:sz w:val="28"/>
        </w:rPr>
        <w:t>
      1) көрсетілетін қызметті берушінің кеңсесі;</w:t>
      </w:r>
    </w:p>
    <w:bookmarkEnd w:id="51"/>
    <w:bookmarkStart w:name="z166" w:id="52"/>
    <w:p>
      <w:pPr>
        <w:spacing w:after="0"/>
        <w:ind w:left="0"/>
        <w:jc w:val="both"/>
      </w:pPr>
      <w:r>
        <w:rPr>
          <w:rFonts w:ascii="Times New Roman"/>
          <w:b w:val="false"/>
          <w:i w:val="false"/>
          <w:color w:val="000000"/>
          <w:sz w:val="28"/>
        </w:rPr>
        <w:t>
      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bookmarkEnd w:id="52"/>
    <w:bookmarkStart w:name="z43" w:id="53"/>
    <w:p>
      <w:pPr>
        <w:spacing w:after="0"/>
        <w:ind w:left="0"/>
        <w:jc w:val="left"/>
      </w:pPr>
      <w:r>
        <w:rPr>
          <w:rFonts w:ascii="Times New Roman"/>
          <w:b/>
          <w:i w:val="false"/>
          <w:color w:val="000000"/>
        </w:rPr>
        <w:t xml:space="preserve"> 2-тарау. Мемлекеттік қызметті көрсету тәртібі</w:t>
      </w:r>
    </w:p>
    <w:bookmarkEnd w:id="53"/>
    <w:bookmarkStart w:name="z44" w:id="54"/>
    <w:p>
      <w:pPr>
        <w:spacing w:after="0"/>
        <w:ind w:left="0"/>
        <w:jc w:val="both"/>
      </w:pPr>
      <w:r>
        <w:rPr>
          <w:rFonts w:ascii="Times New Roman"/>
          <w:b w:val="false"/>
          <w:i w:val="false"/>
          <w:color w:val="000000"/>
          <w:sz w:val="28"/>
        </w:rPr>
        <w:t>
      1. Мемлекеттік қызметті көрсету мерзімдері:</w:t>
      </w:r>
    </w:p>
    <w:bookmarkEnd w:id="54"/>
    <w:bookmarkStart w:name="z167" w:id="55"/>
    <w:p>
      <w:pPr>
        <w:spacing w:after="0"/>
        <w:ind w:left="0"/>
        <w:jc w:val="both"/>
      </w:pPr>
      <w:r>
        <w:rPr>
          <w:rFonts w:ascii="Times New Roman"/>
          <w:b w:val="false"/>
          <w:i w:val="false"/>
          <w:color w:val="000000"/>
          <w:sz w:val="28"/>
        </w:rPr>
        <w:t>
      1) көрсетілетін қызметті берушіге құжаттар топтамасын тапсырған сәттен бастап, Мемлекеттік корпорацияға көрсетілетін қызметті берушінің орналасқан жері бойынша – 3 (үш) жұмыс күні, көрсетілетін қызметті берушінің орналасқан жері бойынша емес – 7(жеті) жұмыс күні.</w:t>
      </w:r>
    </w:p>
    <w:bookmarkEnd w:id="55"/>
    <w:p>
      <w:pPr>
        <w:spacing w:after="0"/>
        <w:ind w:left="0"/>
        <w:jc w:val="both"/>
      </w:pPr>
      <w:r>
        <w:rPr>
          <w:rFonts w:ascii="Times New Roman"/>
          <w:b w:val="false"/>
          <w:i w:val="false"/>
          <w:color w:val="000000"/>
          <w:sz w:val="28"/>
        </w:rPr>
        <w:t>
      Мемлекеттік корпорацияға жүгінген жағдайда қабылдау күні мемлекеттік қызмет көрсету мерзіміне кірмейді.</w:t>
      </w:r>
    </w:p>
    <w:p>
      <w:pPr>
        <w:spacing w:after="0"/>
        <w:ind w:left="0"/>
        <w:jc w:val="both"/>
      </w:pPr>
      <w:r>
        <w:rPr>
          <w:rFonts w:ascii="Times New Roman"/>
          <w:b w:val="false"/>
          <w:i w:val="false"/>
          <w:color w:val="000000"/>
          <w:sz w:val="28"/>
        </w:rPr>
        <w:t>
      Көрсетілетін қызметті беруші Мемлекеттік корпорацияға мемлекеттік көрсетілетін қызмет нәтижесін көрсетілетін мемлекеттік қызмет мерзімі өтпестен бұрын бір тәуліктен кешіктірмей жеткізуді қамтамасыз етеді.</w:t>
      </w:r>
    </w:p>
    <w:bookmarkStart w:name="z168" w:id="56"/>
    <w:p>
      <w:pPr>
        <w:spacing w:after="0"/>
        <w:ind w:left="0"/>
        <w:jc w:val="both"/>
      </w:pPr>
      <w:r>
        <w:rPr>
          <w:rFonts w:ascii="Times New Roman"/>
          <w:b w:val="false"/>
          <w:i w:val="false"/>
          <w:color w:val="000000"/>
          <w:sz w:val="28"/>
        </w:rPr>
        <w:t>
      2) көрсетілетін қызметті алушының құжаттар топтамасын тапсыру үшін күтудің рұқсат етілген ең ұзақ уақыты – 20 (жиырма) минут, Мемлекеттік корпорацияда – 20 (жиырма) минут;</w:t>
      </w:r>
    </w:p>
    <w:bookmarkEnd w:id="56"/>
    <w:bookmarkStart w:name="z169" w:id="57"/>
    <w:p>
      <w:pPr>
        <w:spacing w:after="0"/>
        <w:ind w:left="0"/>
        <w:jc w:val="both"/>
      </w:pPr>
      <w:r>
        <w:rPr>
          <w:rFonts w:ascii="Times New Roman"/>
          <w:b w:val="false"/>
          <w:i w:val="false"/>
          <w:color w:val="000000"/>
          <w:sz w:val="28"/>
        </w:rPr>
        <w:t>
      3) көрсетілген қызметті алушыға қызмет көрсетудің рұқсат етілген ең ұзақ уақыты – 20 (жиырма) минут, Мемлекеттік корпорацияда – 20 (жиырма) минут.</w:t>
      </w:r>
    </w:p>
    <w:bookmarkEnd w:id="57"/>
    <w:bookmarkStart w:name="z45" w:id="58"/>
    <w:p>
      <w:pPr>
        <w:spacing w:after="0"/>
        <w:ind w:left="0"/>
        <w:jc w:val="both"/>
      </w:pPr>
      <w:r>
        <w:rPr>
          <w:rFonts w:ascii="Times New Roman"/>
          <w:b w:val="false"/>
          <w:i w:val="false"/>
          <w:color w:val="000000"/>
          <w:sz w:val="28"/>
        </w:rPr>
        <w:t>
      5. Мемлекеттік қызмет көрсету нысаны: қағаз жүзінде.</w:t>
      </w:r>
    </w:p>
    <w:bookmarkEnd w:id="58"/>
    <w:bookmarkStart w:name="z46" w:id="59"/>
    <w:p>
      <w:pPr>
        <w:spacing w:after="0"/>
        <w:ind w:left="0"/>
        <w:jc w:val="both"/>
      </w:pPr>
      <w:r>
        <w:rPr>
          <w:rFonts w:ascii="Times New Roman"/>
          <w:b w:val="false"/>
          <w:i w:val="false"/>
          <w:color w:val="000000"/>
          <w:sz w:val="28"/>
        </w:rPr>
        <w:t>
      6. Мемлекеттік қызмет көрсету нәтижесі мемлекеттік орта білім беру мекемесінің басшысы лауазымына орналасу конкурсының қорытындысы туралы еркін түрдегі нысандағы жазбаша хабарлама,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 болып табылады.</w:t>
      </w:r>
    </w:p>
    <w:bookmarkEnd w:id="59"/>
    <w:p>
      <w:pPr>
        <w:spacing w:after="0"/>
        <w:ind w:left="0"/>
        <w:jc w:val="both"/>
      </w:pPr>
      <w:r>
        <w:rPr>
          <w:rFonts w:ascii="Times New Roman"/>
          <w:b w:val="false"/>
          <w:i w:val="false"/>
          <w:color w:val="000000"/>
          <w:sz w:val="28"/>
        </w:rPr>
        <w:t>
      Мемлекеттік қызмет көрсетудің нәтижесін ұсыну нысаны: қағаз жүзінде.</w:t>
      </w:r>
    </w:p>
    <w:bookmarkStart w:name="z47" w:id="60"/>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60"/>
    <w:bookmarkStart w:name="z48" w:id="61"/>
    <w:p>
      <w:pPr>
        <w:spacing w:after="0"/>
        <w:ind w:left="0"/>
        <w:jc w:val="both"/>
      </w:pPr>
      <w:r>
        <w:rPr>
          <w:rFonts w:ascii="Times New Roman"/>
          <w:b w:val="false"/>
          <w:i w:val="false"/>
          <w:color w:val="000000"/>
          <w:sz w:val="28"/>
        </w:rPr>
        <w:t>
      8. Жұмыс кестесі:</w:t>
      </w:r>
    </w:p>
    <w:bookmarkEnd w:id="61"/>
    <w:bookmarkStart w:name="z170" w:id="62"/>
    <w:p>
      <w:pPr>
        <w:spacing w:after="0"/>
        <w:ind w:left="0"/>
        <w:jc w:val="both"/>
      </w:pPr>
      <w:r>
        <w:rPr>
          <w:rFonts w:ascii="Times New Roman"/>
          <w:b w:val="false"/>
          <w:i w:val="false"/>
          <w:color w:val="000000"/>
          <w:sz w:val="28"/>
        </w:rPr>
        <w:t>
      1)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09.00-ден 18.30-ға дейін.</w:t>
      </w:r>
    </w:p>
    <w:bookmarkEnd w:id="62"/>
    <w:p>
      <w:pPr>
        <w:spacing w:after="0"/>
        <w:ind w:left="0"/>
        <w:jc w:val="both"/>
      </w:pPr>
      <w:r>
        <w:rPr>
          <w:rFonts w:ascii="Times New Roman"/>
          <w:b w:val="false"/>
          <w:i w:val="false"/>
          <w:color w:val="000000"/>
          <w:sz w:val="28"/>
        </w:rPr>
        <w:t>
      Құжаттарды қабылдау және мемлекеттік көрсетілетін қызметтің нәтижесін беру сағат 13.00-ден 14.30-ға дейінгі түскі үзіліспен сағат 09.00-ден 17.30-ға дейін жүзеге асырылады.</w:t>
      </w:r>
    </w:p>
    <w:p>
      <w:pPr>
        <w:spacing w:after="0"/>
        <w:ind w:left="0"/>
        <w:jc w:val="both"/>
      </w:pPr>
      <w:r>
        <w:rPr>
          <w:rFonts w:ascii="Times New Roman"/>
          <w:b w:val="false"/>
          <w:i w:val="false"/>
          <w:color w:val="000000"/>
          <w:sz w:val="28"/>
        </w:rPr>
        <w:t>
      Қабылдау алдын ала жазылусыз және жеделдетіп қызмет көрсетусіз, кезек күту тәртібімен жүзеге асырылады.</w:t>
      </w:r>
    </w:p>
    <w:bookmarkStart w:name="z171" w:id="63"/>
    <w:p>
      <w:pPr>
        <w:spacing w:after="0"/>
        <w:ind w:left="0"/>
        <w:jc w:val="both"/>
      </w:pPr>
      <w:r>
        <w:rPr>
          <w:rFonts w:ascii="Times New Roman"/>
          <w:b w:val="false"/>
          <w:i w:val="false"/>
          <w:color w:val="000000"/>
          <w:sz w:val="28"/>
        </w:rPr>
        <w:t>
      2) Мемлекеттік корпорацияда – Қазақстан Республикасының еңбек заңнамасына сәйкес белгіленген жұмыс кестесіне сәйкес демалыс және мереке күндерін қоспағанда, дүйсенбі мен сенбі аралығында түскі үзіліссіз сағат 09.00-ден 20.00-ге дейін.</w:t>
      </w:r>
    </w:p>
    <w:bookmarkEnd w:id="63"/>
    <w:p>
      <w:pPr>
        <w:spacing w:after="0"/>
        <w:ind w:left="0"/>
        <w:jc w:val="both"/>
      </w:pPr>
      <w:r>
        <w:rPr>
          <w:rFonts w:ascii="Times New Roman"/>
          <w:b w:val="false"/>
          <w:i w:val="false"/>
          <w:color w:val="000000"/>
          <w:sz w:val="28"/>
        </w:rPr>
        <w:t>
      Қабылдау "электрондық кезек" тәртібінде, көрсетілетін қызметті алушының таңдауы бойынша жеделдетіп қызмет көрсетусіз жүзеге асырылады, "электронды үкімет" порталы (бұдан әрі – портал) арқылы электрондық кезекті броньдауға болады.</w:t>
      </w:r>
    </w:p>
    <w:p>
      <w:pPr>
        <w:spacing w:after="0"/>
        <w:ind w:left="0"/>
        <w:jc w:val="both"/>
      </w:pPr>
      <w:r>
        <w:rPr>
          <w:rFonts w:ascii="Times New Roman"/>
          <w:b w:val="false"/>
          <w:i w:val="false"/>
          <w:color w:val="000000"/>
          <w:sz w:val="28"/>
        </w:rPr>
        <w:t>
      Мемлекеттік қызметті көрсету нәтижелерін ұсыну нысаны: қағаз жүзінде.</w:t>
      </w:r>
    </w:p>
    <w:bookmarkStart w:name="z49" w:id="64"/>
    <w:p>
      <w:pPr>
        <w:spacing w:after="0"/>
        <w:ind w:left="0"/>
        <w:jc w:val="both"/>
      </w:pPr>
      <w:r>
        <w:rPr>
          <w:rFonts w:ascii="Times New Roman"/>
          <w:b w:val="false"/>
          <w:i w:val="false"/>
          <w:color w:val="000000"/>
          <w:sz w:val="28"/>
        </w:rPr>
        <w:t>
      9. Көрсетілетін қызметті алушы жүгінген кезде мемлекеттік қызмет көрсету үшін қажетті құжаттардың тізбесі:</w:t>
      </w:r>
    </w:p>
    <w:bookmarkEnd w:id="64"/>
    <w:p>
      <w:pPr>
        <w:spacing w:after="0"/>
        <w:ind w:left="0"/>
        <w:jc w:val="both"/>
      </w:pPr>
      <w:r>
        <w:rPr>
          <w:rFonts w:ascii="Times New Roman"/>
          <w:b w:val="false"/>
          <w:i w:val="false"/>
          <w:color w:val="000000"/>
          <w:sz w:val="28"/>
        </w:rPr>
        <w:t>
      Көрсетілетін қызметті берушіге:</w:t>
      </w:r>
    </w:p>
    <w:bookmarkStart w:name="z172" w:id="65"/>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өтініш;</w:t>
      </w:r>
    </w:p>
    <w:bookmarkEnd w:id="65"/>
    <w:bookmarkStart w:name="z173" w:id="66"/>
    <w:p>
      <w:pPr>
        <w:spacing w:after="0"/>
        <w:ind w:left="0"/>
        <w:jc w:val="both"/>
      </w:pPr>
      <w:r>
        <w:rPr>
          <w:rFonts w:ascii="Times New Roman"/>
          <w:b w:val="false"/>
          <w:i w:val="false"/>
          <w:color w:val="000000"/>
          <w:sz w:val="28"/>
        </w:rPr>
        <w:t>
      2) жеке тұлғаны куәландыратын құжаттың көшірмесі;</w:t>
      </w:r>
    </w:p>
    <w:bookmarkEnd w:id="66"/>
    <w:bookmarkStart w:name="z174" w:id="67"/>
    <w:p>
      <w:pPr>
        <w:spacing w:after="0"/>
        <w:ind w:left="0"/>
        <w:jc w:val="both"/>
      </w:pPr>
      <w:r>
        <w:rPr>
          <w:rFonts w:ascii="Times New Roman"/>
          <w:b w:val="false"/>
          <w:i w:val="false"/>
          <w:color w:val="000000"/>
          <w:sz w:val="28"/>
        </w:rPr>
        <w:t>
      3) білім туралы құжаттың көшірмесі;</w:t>
      </w:r>
    </w:p>
    <w:bookmarkEnd w:id="67"/>
    <w:bookmarkStart w:name="z175" w:id="68"/>
    <w:p>
      <w:pPr>
        <w:spacing w:after="0"/>
        <w:ind w:left="0"/>
        <w:jc w:val="both"/>
      </w:pPr>
      <w:r>
        <w:rPr>
          <w:rFonts w:ascii="Times New Roman"/>
          <w:b w:val="false"/>
          <w:i w:val="false"/>
          <w:color w:val="000000"/>
          <w:sz w:val="28"/>
        </w:rPr>
        <w:t>
      4) еңбек қызметін растайтын құжаттың көшірмесі;</w:t>
      </w:r>
    </w:p>
    <w:bookmarkEnd w:id="68"/>
    <w:bookmarkStart w:name="z176" w:id="69"/>
    <w:p>
      <w:pPr>
        <w:spacing w:after="0"/>
        <w:ind w:left="0"/>
        <w:jc w:val="both"/>
      </w:pPr>
      <w:r>
        <w:rPr>
          <w:rFonts w:ascii="Times New Roman"/>
          <w:b w:val="false"/>
          <w:i w:val="false"/>
          <w:color w:val="000000"/>
          <w:sz w:val="28"/>
        </w:rPr>
        <w:t>
      5) кадрларды есепке алу жөніндегі жеке парақ және фото;</w:t>
      </w:r>
    </w:p>
    <w:bookmarkEnd w:id="69"/>
    <w:bookmarkStart w:name="z177" w:id="70"/>
    <w:p>
      <w:pPr>
        <w:spacing w:after="0"/>
        <w:ind w:left="0"/>
        <w:jc w:val="both"/>
      </w:pPr>
      <w:r>
        <w:rPr>
          <w:rFonts w:ascii="Times New Roman"/>
          <w:b w:val="false"/>
          <w:i w:val="false"/>
          <w:color w:val="000000"/>
          <w:sz w:val="28"/>
        </w:rPr>
        <w:t>
      6) ескертпелер мен көтермелеулерді көрсете отырып, бұрынғы жұмыс орнынан өндірістік мінездеме;</w:t>
      </w:r>
    </w:p>
    <w:bookmarkEnd w:id="70"/>
    <w:bookmarkStart w:name="z178" w:id="71"/>
    <w:p>
      <w:pPr>
        <w:spacing w:after="0"/>
        <w:ind w:left="0"/>
        <w:jc w:val="both"/>
      </w:pPr>
      <w:r>
        <w:rPr>
          <w:rFonts w:ascii="Times New Roman"/>
          <w:b w:val="false"/>
          <w:i w:val="false"/>
          <w:color w:val="000000"/>
          <w:sz w:val="28"/>
        </w:rPr>
        <w:t>
      7) біліктілік санаты және ғылыми дәрежесі туралы құжаттың көшірмесі (болған жағдайда);</w:t>
      </w:r>
    </w:p>
    <w:bookmarkEnd w:id="71"/>
    <w:bookmarkStart w:name="z179" w:id="72"/>
    <w:p>
      <w:pPr>
        <w:spacing w:after="0"/>
        <w:ind w:left="0"/>
        <w:jc w:val="both"/>
      </w:pPr>
      <w:r>
        <w:rPr>
          <w:rFonts w:ascii="Times New Roman"/>
          <w:b w:val="false"/>
          <w:i w:val="false"/>
          <w:color w:val="000000"/>
          <w:sz w:val="28"/>
        </w:rPr>
        <w:t xml:space="preserve">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bookmarkEnd w:id="72"/>
    <w:bookmarkStart w:name="z180" w:id="73"/>
    <w:p>
      <w:pPr>
        <w:spacing w:after="0"/>
        <w:ind w:left="0"/>
        <w:jc w:val="both"/>
      </w:pPr>
      <w:r>
        <w:rPr>
          <w:rFonts w:ascii="Times New Roman"/>
          <w:b w:val="false"/>
          <w:i w:val="false"/>
          <w:color w:val="000000"/>
          <w:sz w:val="28"/>
        </w:rPr>
        <w:t xml:space="preserve">
      9) "Құқықтық статистика және арнайы есепке алу жөнiндегі органдарымен жеке тұлғаларға ақпараттық-анықтамалық бойынша қызметін көрсету нұсқаулығын бекіту туралы" Қазақстан Республикасы Бас прокурорының 2017 жылғы 24 наурыздағы № 31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тізілімінде № 14978 болып тіркелді) нысанға сәйкес соттылығының жоқ екендігі туралы анықтама;</w:t>
      </w:r>
    </w:p>
    <w:bookmarkEnd w:id="73"/>
    <w:bookmarkStart w:name="z181" w:id="74"/>
    <w:p>
      <w:pPr>
        <w:spacing w:after="0"/>
        <w:ind w:left="0"/>
        <w:jc w:val="both"/>
      </w:pPr>
      <w:r>
        <w:rPr>
          <w:rFonts w:ascii="Times New Roman"/>
          <w:b w:val="false"/>
          <w:i w:val="false"/>
          <w:color w:val="000000"/>
          <w:sz w:val="28"/>
        </w:rPr>
        <w:t>
      10) Мектепті дамытудың перспективалық жоспары.</w:t>
      </w:r>
    </w:p>
    <w:bookmarkEnd w:id="74"/>
    <w:p>
      <w:pPr>
        <w:spacing w:after="0"/>
        <w:ind w:left="0"/>
        <w:jc w:val="both"/>
      </w:pPr>
      <w:r>
        <w:rPr>
          <w:rFonts w:ascii="Times New Roman"/>
          <w:b w:val="false"/>
          <w:i w:val="false"/>
          <w:color w:val="000000"/>
          <w:sz w:val="28"/>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bookmarkStart w:name="z182" w:id="75"/>
    <w:p>
      <w:pPr>
        <w:spacing w:after="0"/>
        <w:ind w:left="0"/>
        <w:jc w:val="both"/>
      </w:pPr>
      <w:r>
        <w:rPr>
          <w:rFonts w:ascii="Times New Roman"/>
          <w:b w:val="false"/>
          <w:i w:val="false"/>
          <w:color w:val="000000"/>
          <w:sz w:val="28"/>
        </w:rPr>
        <w:t>
      Мемлекеттік корпорацияға:</w:t>
      </w:r>
    </w:p>
    <w:bookmarkEnd w:id="75"/>
    <w:bookmarkStart w:name="z183" w:id="76"/>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өтініш;</w:t>
      </w:r>
    </w:p>
    <w:bookmarkEnd w:id="76"/>
    <w:bookmarkStart w:name="z184" w:id="77"/>
    <w:p>
      <w:pPr>
        <w:spacing w:after="0"/>
        <w:ind w:left="0"/>
        <w:jc w:val="both"/>
      </w:pPr>
      <w:r>
        <w:rPr>
          <w:rFonts w:ascii="Times New Roman"/>
          <w:b w:val="false"/>
          <w:i w:val="false"/>
          <w:color w:val="000000"/>
          <w:sz w:val="28"/>
        </w:rPr>
        <w:t>
      2) жеке тұлғаны куәландыратын құжаттың көшірмесі;</w:t>
      </w:r>
    </w:p>
    <w:bookmarkEnd w:id="77"/>
    <w:bookmarkStart w:name="z185" w:id="78"/>
    <w:p>
      <w:pPr>
        <w:spacing w:after="0"/>
        <w:ind w:left="0"/>
        <w:jc w:val="both"/>
      </w:pPr>
      <w:r>
        <w:rPr>
          <w:rFonts w:ascii="Times New Roman"/>
          <w:b w:val="false"/>
          <w:i w:val="false"/>
          <w:color w:val="000000"/>
          <w:sz w:val="28"/>
        </w:rPr>
        <w:t>
      3) білім туралы құжаттың көшірмесі;</w:t>
      </w:r>
    </w:p>
    <w:bookmarkEnd w:id="78"/>
    <w:bookmarkStart w:name="z186" w:id="79"/>
    <w:p>
      <w:pPr>
        <w:spacing w:after="0"/>
        <w:ind w:left="0"/>
        <w:jc w:val="both"/>
      </w:pPr>
      <w:r>
        <w:rPr>
          <w:rFonts w:ascii="Times New Roman"/>
          <w:b w:val="false"/>
          <w:i w:val="false"/>
          <w:color w:val="000000"/>
          <w:sz w:val="28"/>
        </w:rPr>
        <w:t>
      4) еңбек қызметін растайтын құжаттың көшірмесі;</w:t>
      </w:r>
    </w:p>
    <w:bookmarkEnd w:id="79"/>
    <w:bookmarkStart w:name="z187" w:id="80"/>
    <w:p>
      <w:pPr>
        <w:spacing w:after="0"/>
        <w:ind w:left="0"/>
        <w:jc w:val="both"/>
      </w:pPr>
      <w:r>
        <w:rPr>
          <w:rFonts w:ascii="Times New Roman"/>
          <w:b w:val="false"/>
          <w:i w:val="false"/>
          <w:color w:val="000000"/>
          <w:sz w:val="28"/>
        </w:rPr>
        <w:t>
      5) кадрларды есепке алу жөніндегі жеке парақ және фото;</w:t>
      </w:r>
    </w:p>
    <w:bookmarkEnd w:id="80"/>
    <w:bookmarkStart w:name="z188" w:id="81"/>
    <w:p>
      <w:pPr>
        <w:spacing w:after="0"/>
        <w:ind w:left="0"/>
        <w:jc w:val="both"/>
      </w:pPr>
      <w:r>
        <w:rPr>
          <w:rFonts w:ascii="Times New Roman"/>
          <w:b w:val="false"/>
          <w:i w:val="false"/>
          <w:color w:val="000000"/>
          <w:sz w:val="28"/>
        </w:rPr>
        <w:t>
      6) ескертпелер мен көтермелеулерді көрсете отырып, бұрынғы жұмыс орнынан өндірістік мінездеме;</w:t>
      </w:r>
    </w:p>
    <w:bookmarkEnd w:id="81"/>
    <w:bookmarkStart w:name="z189" w:id="82"/>
    <w:p>
      <w:pPr>
        <w:spacing w:after="0"/>
        <w:ind w:left="0"/>
        <w:jc w:val="both"/>
      </w:pPr>
      <w:r>
        <w:rPr>
          <w:rFonts w:ascii="Times New Roman"/>
          <w:b w:val="false"/>
          <w:i w:val="false"/>
          <w:color w:val="000000"/>
          <w:sz w:val="28"/>
        </w:rPr>
        <w:t>
      7) біліктілік санаты және ғылыми дәрежесі туралы құжаттың көшірмесі (болған жағдайда);</w:t>
      </w:r>
    </w:p>
    <w:bookmarkEnd w:id="82"/>
    <w:bookmarkStart w:name="z190" w:id="83"/>
    <w:p>
      <w:pPr>
        <w:spacing w:after="0"/>
        <w:ind w:left="0"/>
        <w:jc w:val="both"/>
      </w:pPr>
      <w:r>
        <w:rPr>
          <w:rFonts w:ascii="Times New Roman"/>
          <w:b w:val="false"/>
          <w:i w:val="false"/>
          <w:color w:val="000000"/>
          <w:sz w:val="28"/>
        </w:rPr>
        <w:t xml:space="preserve">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bookmarkEnd w:id="83"/>
    <w:bookmarkStart w:name="z191" w:id="84"/>
    <w:p>
      <w:pPr>
        <w:spacing w:after="0"/>
        <w:ind w:left="0"/>
        <w:jc w:val="both"/>
      </w:pPr>
      <w:r>
        <w:rPr>
          <w:rFonts w:ascii="Times New Roman"/>
          <w:b w:val="false"/>
          <w:i w:val="false"/>
          <w:color w:val="000000"/>
          <w:sz w:val="28"/>
        </w:rPr>
        <w:t>
      9) Мектепті дамытудың перспективалық жоспары.</w:t>
      </w:r>
    </w:p>
    <w:bookmarkEnd w:id="84"/>
    <w:bookmarkStart w:name="z192" w:id="85"/>
    <w:p>
      <w:pPr>
        <w:spacing w:after="0"/>
        <w:ind w:left="0"/>
        <w:jc w:val="both"/>
      </w:pPr>
      <w:r>
        <w:rPr>
          <w:rFonts w:ascii="Times New Roman"/>
          <w:b w:val="false"/>
          <w:i w:val="false"/>
          <w:color w:val="000000"/>
          <w:sz w:val="28"/>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bookmarkEnd w:id="85"/>
    <w:bookmarkStart w:name="z193" w:id="86"/>
    <w:p>
      <w:pPr>
        <w:spacing w:after="0"/>
        <w:ind w:left="0"/>
        <w:jc w:val="both"/>
      </w:pPr>
      <w:r>
        <w:rPr>
          <w:rFonts w:ascii="Times New Roman"/>
          <w:b w:val="false"/>
          <w:i w:val="false"/>
          <w:color w:val="000000"/>
          <w:sz w:val="28"/>
        </w:rPr>
        <w:t>
      Мемлекеттік корпорация қызметкері көрсетілетін қызметті алушының жеке басын куәландыратын құжаттар туралы мәліметтерді, тұлғаның соттылығының болуы не болмауы туралы анықтаманы "электронды үкімет" шлюзі арқылы тиісті мемлекеттік ақпараттық жүйелерден алады.</w:t>
      </w:r>
    </w:p>
    <w:bookmarkEnd w:id="86"/>
    <w:bookmarkStart w:name="z194" w:id="87"/>
    <w:p>
      <w:pPr>
        <w:spacing w:after="0"/>
        <w:ind w:left="0"/>
        <w:jc w:val="both"/>
      </w:pPr>
      <w:r>
        <w:rPr>
          <w:rFonts w:ascii="Times New Roman"/>
          <w:b w:val="false"/>
          <w:i w:val="false"/>
          <w:color w:val="000000"/>
          <w:sz w:val="28"/>
        </w:rPr>
        <w:t>
      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p>
    <w:bookmarkEnd w:id="87"/>
    <w:bookmarkStart w:name="z195" w:id="88"/>
    <w:p>
      <w:pPr>
        <w:spacing w:after="0"/>
        <w:ind w:left="0"/>
        <w:jc w:val="both"/>
      </w:pPr>
      <w:r>
        <w:rPr>
          <w:rFonts w:ascii="Times New Roman"/>
          <w:b w:val="false"/>
          <w:i w:val="false"/>
          <w:color w:val="000000"/>
          <w:sz w:val="28"/>
        </w:rPr>
        <w:t>
      Құжаттар Мемлекеттік корпорация арқылы қабылданған кезде</w:t>
      </w:r>
    </w:p>
    <w:bookmarkEnd w:id="88"/>
    <w:p>
      <w:pPr>
        <w:spacing w:after="0"/>
        <w:ind w:left="0"/>
        <w:jc w:val="both"/>
      </w:pPr>
      <w:r>
        <w:rPr>
          <w:rFonts w:ascii="Times New Roman"/>
          <w:b w:val="false"/>
          <w:i w:val="false"/>
          <w:color w:val="000000"/>
          <w:sz w:val="28"/>
        </w:rPr>
        <w:t>
      көрсетілетін қызметті алушыға тиісті құжаттардың қабылданғаны туралы қолхат беріледі.</w:t>
      </w:r>
    </w:p>
    <w:p>
      <w:pPr>
        <w:spacing w:after="0"/>
        <w:ind w:left="0"/>
        <w:jc w:val="both"/>
      </w:pPr>
      <w:r>
        <w:rPr>
          <w:rFonts w:ascii="Times New Roman"/>
          <w:b w:val="false"/>
          <w:i w:val="false"/>
          <w:color w:val="000000"/>
          <w:sz w:val="28"/>
        </w:rPr>
        <w:t>
      Мемлекеттік корпорацияда дайын құжаттарды беру жеке басын куәландыратын құжат (не нотариалды куәландыратын сенімхат бойынша оның өкілінің) ұсынған жағдайда, тиісті құжаттардың қабылданғаны туралы қолхат негізінде жүзеге асырылады.</w:t>
      </w:r>
    </w:p>
    <w:bookmarkStart w:name="z196" w:id="89"/>
    <w:p>
      <w:pPr>
        <w:spacing w:after="0"/>
        <w:ind w:left="0"/>
        <w:jc w:val="both"/>
      </w:pPr>
      <w:r>
        <w:rPr>
          <w:rFonts w:ascii="Times New Roman"/>
          <w:b w:val="false"/>
          <w:i w:val="false"/>
          <w:color w:val="000000"/>
          <w:sz w:val="28"/>
        </w:rPr>
        <w:t xml:space="preserve">
      Осы стандарттың 4-тармағында көзделген мерзім өткеннен кейін көрсетілетін қызметті алушы болмаған жағдайда Қазақстан Республикасы Инвестициялар және даму министрінің 2016 жылғы 22 қаңтардағы № 52 бұйрығымен (Нормативтік құқықытық актілерді мемлекеттік тіркеу тізілімінде № 13248 болып тіркелген) бекітілген "Азаматтарға арналған үкімет" мемлекеттік корпорациясының қызметі </w:t>
      </w:r>
      <w:r>
        <w:rPr>
          <w:rFonts w:ascii="Times New Roman"/>
          <w:b w:val="false"/>
          <w:i w:val="false"/>
          <w:color w:val="000000"/>
          <w:sz w:val="28"/>
        </w:rPr>
        <w:t>қағидаларына</w:t>
      </w:r>
      <w:r>
        <w:rPr>
          <w:rFonts w:ascii="Times New Roman"/>
          <w:b w:val="false"/>
          <w:i w:val="false"/>
          <w:color w:val="000000"/>
          <w:sz w:val="28"/>
        </w:rPr>
        <w:t xml:space="preserve"> сәйкес Мемлекеттік корпорация бір ай ішінде кепілдік шартын сақтауды қамтамасыз етеді, содан кейін оны одан әрі сақтау үшін көрсетілетін қызметті берушіге тапсырады.</w:t>
      </w:r>
    </w:p>
    <w:bookmarkEnd w:id="89"/>
    <w:bookmarkStart w:name="z197" w:id="90"/>
    <w:p>
      <w:pPr>
        <w:spacing w:after="0"/>
        <w:ind w:left="0"/>
        <w:jc w:val="both"/>
      </w:pPr>
      <w:r>
        <w:rPr>
          <w:rFonts w:ascii="Times New Roman"/>
          <w:b w:val="false"/>
          <w:i w:val="false"/>
          <w:color w:val="000000"/>
          <w:sz w:val="28"/>
        </w:rPr>
        <w:t>
      Көрсетілетін қызметті алушы бір ай өткен соң жүгінген жағдайда Мемлекеттік корпорацияның сұранысы бойынша көрсетілетін қызметті беруші бір жұмыс күні ішінде көрсетілетін қызметті алушыға беру үшін Мемлекеттік корпорацияға мемлекеттік қызмет көрсету нәтижесін жолдайды;</w:t>
      </w:r>
    </w:p>
    <w:bookmarkEnd w:id="90"/>
    <w:bookmarkStart w:name="z50" w:id="91"/>
    <w:p>
      <w:pPr>
        <w:spacing w:after="0"/>
        <w:ind w:left="0"/>
        <w:jc w:val="both"/>
      </w:pPr>
      <w:r>
        <w:rPr>
          <w:rFonts w:ascii="Times New Roman"/>
          <w:b w:val="false"/>
          <w:i w:val="false"/>
          <w:color w:val="000000"/>
          <w:sz w:val="28"/>
        </w:rPr>
        <w:t>
      10. Көрсетілетін қызметті беруші:</w:t>
      </w:r>
    </w:p>
    <w:bookmarkEnd w:id="91"/>
    <w:bookmarkStart w:name="z198" w:id="92"/>
    <w:p>
      <w:pPr>
        <w:spacing w:after="0"/>
        <w:ind w:left="0"/>
        <w:jc w:val="both"/>
      </w:pPr>
      <w:r>
        <w:rPr>
          <w:rFonts w:ascii="Times New Roman"/>
          <w:b w:val="false"/>
          <w:i w:val="false"/>
          <w:color w:val="000000"/>
          <w:sz w:val="28"/>
        </w:rPr>
        <w:t>
      1) мемлекеттік қызметті алу үшін көрсетілетін қызметті алушы ұсынған құжаттардың және (немесе) олардағы деректердің дұрыс еместігі белгіленген;</w:t>
      </w:r>
    </w:p>
    <w:bookmarkEnd w:id="92"/>
    <w:bookmarkStart w:name="z199" w:id="93"/>
    <w:p>
      <w:pPr>
        <w:spacing w:after="0"/>
        <w:ind w:left="0"/>
        <w:jc w:val="both"/>
      </w:pPr>
      <w:r>
        <w:rPr>
          <w:rFonts w:ascii="Times New Roman"/>
          <w:b w:val="false"/>
          <w:i w:val="false"/>
          <w:color w:val="000000"/>
          <w:sz w:val="28"/>
        </w:rPr>
        <w:t>
      2) көрсетілетін қызметті алушы және (немесе) мемлекеттік қызмет көрсету үшін материалдар, деректер және мәліметтер қажетті талаптарға сәйкес келмеген жағдайда мемлекеттік қызмет көрсетуден бас тартады.</w:t>
      </w:r>
    </w:p>
    <w:bookmarkEnd w:id="93"/>
    <w:bookmarkStart w:name="z200" w:id="94"/>
    <w:p>
      <w:pPr>
        <w:spacing w:after="0"/>
        <w:ind w:left="0"/>
        <w:jc w:val="both"/>
      </w:pPr>
      <w:r>
        <w:rPr>
          <w:rFonts w:ascii="Times New Roman"/>
          <w:b w:val="false"/>
          <w:i w:val="false"/>
          <w:color w:val="000000"/>
          <w:sz w:val="28"/>
        </w:rPr>
        <w:t>
      Көрсетілетін қызметті алушы осы мемлекеттік көрсетілетін қызметті стандартының 9-тармағында көзделген тізбеге сәйкес толық емес құжаттар топтамасын және (немесе) қолданыстағы мерзімі өткен құжаттарды ұсынған жағдайда көрсетілетін қызметті алушы құжаттарды қабылдаудан бас тарту туралы еркін түрде нысанда қолхат береді.</w:t>
      </w:r>
    </w:p>
    <w:bookmarkEnd w:id="94"/>
    <w:bookmarkStart w:name="z201" w:id="95"/>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стандартының 9-тармағында қарастырылған тізбеге сәйкес құжаттар топтамасын толық ұсынбаған жағдайда, Мемлекеттік корпорация қызметкері өтінішті қабылдаудан бас таратады және осы мемлекеттік көрсетілетін қызмет стандартына 2-қосымшаға сәйкес нысан бойынша қолхат береді.</w:t>
      </w:r>
    </w:p>
    <w:bookmarkEnd w:id="95"/>
    <w:bookmarkStart w:name="z51" w:id="96"/>
    <w:p>
      <w:pPr>
        <w:spacing w:after="0"/>
        <w:ind w:left="0"/>
        <w:jc w:val="left"/>
      </w:pPr>
      <w:r>
        <w:rPr>
          <w:rFonts w:ascii="Times New Roman"/>
          <w:b/>
          <w:i w:val="false"/>
          <w:color w:val="000000"/>
        </w:rPr>
        <w:t xml:space="preserve"> 3-тарау. Мемлекеттік қызмет көрсету мәселелері бойынша "Азаматтарға арналған үкімет" мемлекеттік корпорациясы және (немесе) оның қызметкерлерінің шешімдеріне, әрекетіне (әрекетсіздігіне) шағымдану тәртібі</w:t>
      </w:r>
    </w:p>
    <w:bookmarkEnd w:id="96"/>
    <w:bookmarkStart w:name="z52" w:id="97"/>
    <w:p>
      <w:pPr>
        <w:spacing w:after="0"/>
        <w:ind w:left="0"/>
        <w:jc w:val="both"/>
      </w:pPr>
      <w:r>
        <w:rPr>
          <w:rFonts w:ascii="Times New Roman"/>
          <w:b w:val="false"/>
          <w:i w:val="false"/>
          <w:color w:val="000000"/>
          <w:sz w:val="28"/>
        </w:rPr>
        <w:t>
      11. Көрсетілетін қызметті берушінің және (немесе) оның лауазымды адамдарының мемлекеттік қызмет көрсету мәселелері бойынша шешімдеріне, әрекеттеріне (әрекетсіздігіне) шағымдану үшін шағым осы мемлекеттік көрсетілетін қызмет стандартының 14-тармағында көрсетілген мекенжай бойынша көрсетілетін қызметті беруші басшысының атына не 010000, Астана қаласы, Мәңгілік Ел даңғылы, 8, мекенжайы бойынша орналасқан Министрлік басшысының атына беріледі.</w:t>
      </w:r>
    </w:p>
    <w:bookmarkEnd w:id="97"/>
    <w:bookmarkStart w:name="z202" w:id="98"/>
    <w:p>
      <w:pPr>
        <w:spacing w:after="0"/>
        <w:ind w:left="0"/>
        <w:jc w:val="both"/>
      </w:pPr>
      <w:r>
        <w:rPr>
          <w:rFonts w:ascii="Times New Roman"/>
          <w:b w:val="false"/>
          <w:i w:val="false"/>
          <w:color w:val="000000"/>
          <w:sz w:val="28"/>
        </w:rPr>
        <w:t>
      Шағым пошта арқылы жазбаша нысанда, көрсетілетін қызметті берушінің кеңсесі арқылы қолма-қол қабылданады.</w:t>
      </w:r>
    </w:p>
    <w:bookmarkEnd w:id="98"/>
    <w:bookmarkStart w:name="z203" w:id="99"/>
    <w:p>
      <w:pPr>
        <w:spacing w:after="0"/>
        <w:ind w:left="0"/>
        <w:jc w:val="both"/>
      </w:pPr>
      <w:r>
        <w:rPr>
          <w:rFonts w:ascii="Times New Roman"/>
          <w:b w:val="false"/>
          <w:i w:val="false"/>
          <w:color w:val="000000"/>
          <w:sz w:val="28"/>
        </w:rPr>
        <w:t>
      Жеке тұлғаның шағымында оның тегі, аты, әкесінің аты (бар болcа), пошталық мекенжайы, байланыс телефондары көрсетіледі.</w:t>
      </w:r>
    </w:p>
    <w:bookmarkEnd w:id="99"/>
    <w:bookmarkStart w:name="z204" w:id="100"/>
    <w:p>
      <w:pPr>
        <w:spacing w:after="0"/>
        <w:ind w:left="0"/>
        <w:jc w:val="both"/>
      </w:pPr>
      <w:r>
        <w:rPr>
          <w:rFonts w:ascii="Times New Roman"/>
          <w:b w:val="false"/>
          <w:i w:val="false"/>
          <w:color w:val="000000"/>
          <w:sz w:val="28"/>
        </w:rPr>
        <w:t>
      Мемлекеттік корпорацияда, көрсетілетін қызметті берушінің кеңсесінде шағымды қабылдаған адамның тегі мен аты-жөні, берілген шағымға жауап алу мерзімі мен орны көрсетіле отырып, оны тіркеу (мөртабан, кіріс нөмірі және тіркелген күні шағымның екінші данасында немесе шағымға ілеспе хатта қойылады) шағымның қабылданғанын растау болып табылады.</w:t>
      </w:r>
    </w:p>
    <w:bookmarkEnd w:id="100"/>
    <w:bookmarkStart w:name="z205" w:id="101"/>
    <w:p>
      <w:pPr>
        <w:spacing w:after="0"/>
        <w:ind w:left="0"/>
        <w:jc w:val="both"/>
      </w:pPr>
      <w:r>
        <w:rPr>
          <w:rFonts w:ascii="Times New Roman"/>
          <w:b w:val="false"/>
          <w:i w:val="false"/>
          <w:color w:val="000000"/>
          <w:sz w:val="28"/>
        </w:rPr>
        <w:t>
      Мемлекеттік корпорация арқылы жүгінген кезде шағым жасаудың тәртібі туралы ақпаратты бірыңғай байланыс орталығының: 1414, 8 800 080 7777 телефоны бойынша алуға болады.</w:t>
      </w:r>
    </w:p>
    <w:bookmarkEnd w:id="101"/>
    <w:bookmarkStart w:name="z206" w:id="102"/>
    <w:p>
      <w:pPr>
        <w:spacing w:after="0"/>
        <w:ind w:left="0"/>
        <w:jc w:val="both"/>
      </w:pPr>
      <w:r>
        <w:rPr>
          <w:rFonts w:ascii="Times New Roman"/>
          <w:b w:val="false"/>
          <w:i w:val="false"/>
          <w:color w:val="000000"/>
          <w:sz w:val="28"/>
        </w:rPr>
        <w:t>
      Көрсетілетін қызметті берушінің мекенжайына келіп түскен көрсетілетін қызметті алушының шағымы тіркелген күнінен бастап 5 (бес) жұмыс күні ішінде қарауға жатады.</w:t>
      </w:r>
    </w:p>
    <w:bookmarkEnd w:id="102"/>
    <w:bookmarkStart w:name="z207" w:id="103"/>
    <w:p>
      <w:pPr>
        <w:spacing w:after="0"/>
        <w:ind w:left="0"/>
        <w:jc w:val="both"/>
      </w:pPr>
      <w:r>
        <w:rPr>
          <w:rFonts w:ascii="Times New Roman"/>
          <w:b w:val="false"/>
          <w:i w:val="false"/>
          <w:color w:val="000000"/>
          <w:sz w:val="28"/>
        </w:rPr>
        <w:t>
      Шағымды қарау нәтижелері туралы дәлелді жауап көрсетілетін қызметті алушыға пошта арқылы не көрсетілетін қызметті берушінің кеңсесінде немесе Мемлекеттік корпорацияда қолма-қол беріледі.</w:t>
      </w:r>
    </w:p>
    <w:bookmarkEnd w:id="103"/>
    <w:bookmarkStart w:name="z208" w:id="104"/>
    <w:p>
      <w:pPr>
        <w:spacing w:after="0"/>
        <w:ind w:left="0"/>
        <w:jc w:val="both"/>
      </w:pPr>
      <w:r>
        <w:rPr>
          <w:rFonts w:ascii="Times New Roman"/>
          <w:b w:val="false"/>
          <w:i w:val="false"/>
          <w:color w:val="000000"/>
          <w:sz w:val="28"/>
        </w:rP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bookmarkEnd w:id="104"/>
    <w:bookmarkStart w:name="z209" w:id="105"/>
    <w:p>
      <w:pPr>
        <w:spacing w:after="0"/>
        <w:ind w:left="0"/>
        <w:jc w:val="both"/>
      </w:pPr>
      <w:r>
        <w:rPr>
          <w:rFonts w:ascii="Times New Roman"/>
          <w:b w:val="false"/>
          <w:i w:val="false"/>
          <w:color w:val="000000"/>
          <w:sz w:val="28"/>
        </w:rP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bookmarkEnd w:id="105"/>
    <w:bookmarkStart w:name="z53" w:id="106"/>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жүгінеді.</w:t>
      </w:r>
    </w:p>
    <w:bookmarkEnd w:id="106"/>
    <w:bookmarkStart w:name="z54" w:id="107"/>
    <w:p>
      <w:pPr>
        <w:spacing w:after="0"/>
        <w:ind w:left="0"/>
        <w:jc w:val="left"/>
      </w:pPr>
      <w:r>
        <w:rPr>
          <w:rFonts w:ascii="Times New Roman"/>
          <w:b/>
          <w:i w:val="false"/>
          <w:color w:val="000000"/>
        </w:rPr>
        <w:t xml:space="preserve"> 4-тарау. Мемлекеттік қызмет көрсетудің, оның ішінде электронды нысанда көрсетілетін қызмет ерекшеліктері ескеріле отырып қойылатын өзге де талаптар</w:t>
      </w:r>
    </w:p>
    <w:bookmarkEnd w:id="107"/>
    <w:bookmarkStart w:name="z55" w:id="108"/>
    <w:p>
      <w:pPr>
        <w:spacing w:after="0"/>
        <w:ind w:left="0"/>
        <w:jc w:val="both"/>
      </w:pPr>
      <w:r>
        <w:rPr>
          <w:rFonts w:ascii="Times New Roman"/>
          <w:b w:val="false"/>
          <w:i w:val="false"/>
          <w:color w:val="000000"/>
          <w:sz w:val="28"/>
        </w:rPr>
        <w:t>
      13. Тіршілік әрекетін шектейтін ағза функцияларының тұрақты бұзушылықтары бар, денсаулығы нашар көрсетілетін қызметті алушыларға, қажет болған жағдайда, мемлекеттік қызметті көрсету үшін құжаттарын қабылдауды Бірыңғай байланыс орталығы: 1414, 8 800 080 7777 арқылы жүгіну жолымен Мемлекеттік корпорацияның жұмыскері тұрғылықты жеріне барып жүргізеді.</w:t>
      </w:r>
    </w:p>
    <w:bookmarkEnd w:id="108"/>
    <w:bookmarkStart w:name="z56" w:id="109"/>
    <w:p>
      <w:pPr>
        <w:spacing w:after="0"/>
        <w:ind w:left="0"/>
        <w:jc w:val="both"/>
      </w:pPr>
      <w:r>
        <w:rPr>
          <w:rFonts w:ascii="Times New Roman"/>
          <w:b w:val="false"/>
          <w:i w:val="false"/>
          <w:color w:val="000000"/>
          <w:sz w:val="28"/>
        </w:rPr>
        <w:t>
      14. Мемлекеттік қызмет көрсету мекенжайлары мен орындары:</w:t>
      </w:r>
    </w:p>
    <w:bookmarkEnd w:id="109"/>
    <w:bookmarkStart w:name="z210" w:id="110"/>
    <w:p>
      <w:pPr>
        <w:spacing w:after="0"/>
        <w:ind w:left="0"/>
        <w:jc w:val="both"/>
      </w:pPr>
      <w:r>
        <w:rPr>
          <w:rFonts w:ascii="Times New Roman"/>
          <w:b w:val="false"/>
          <w:i w:val="false"/>
          <w:color w:val="000000"/>
          <w:sz w:val="28"/>
        </w:rPr>
        <w:t>
      1) Министрліктің интернет-ресурсында: www.edu.gov.kz;</w:t>
      </w:r>
    </w:p>
    <w:bookmarkEnd w:id="110"/>
    <w:bookmarkStart w:name="z211" w:id="111"/>
    <w:p>
      <w:pPr>
        <w:spacing w:after="0"/>
        <w:ind w:left="0"/>
        <w:jc w:val="both"/>
      </w:pPr>
      <w:r>
        <w:rPr>
          <w:rFonts w:ascii="Times New Roman"/>
          <w:b w:val="false"/>
          <w:i w:val="false"/>
          <w:color w:val="000000"/>
          <w:sz w:val="28"/>
        </w:rPr>
        <w:t>
      2) Мемлекеттік корпорацияның интернет-ресурсында: www.gov4c.kz. орналастырылған.</w:t>
      </w:r>
    </w:p>
    <w:bookmarkEnd w:id="111"/>
    <w:bookmarkStart w:name="z57" w:id="112"/>
    <w:p>
      <w:pPr>
        <w:spacing w:after="0"/>
        <w:ind w:left="0"/>
        <w:jc w:val="both"/>
      </w:pPr>
      <w:r>
        <w:rPr>
          <w:rFonts w:ascii="Times New Roman"/>
          <w:b w:val="false"/>
          <w:i w:val="false"/>
          <w:color w:val="000000"/>
          <w:sz w:val="28"/>
        </w:rPr>
        <w:t>
      15. Қызмет беруші электрондық цифрлы қолы болған жағдайда портал арқылы мемлекеттік қызметті алуға мүмкіндігі бар.</w:t>
      </w:r>
    </w:p>
    <w:bookmarkEnd w:id="112"/>
    <w:bookmarkStart w:name="z58" w:id="113"/>
    <w:p>
      <w:pPr>
        <w:spacing w:after="0"/>
        <w:ind w:left="0"/>
        <w:jc w:val="both"/>
      </w:pPr>
      <w:r>
        <w:rPr>
          <w:rFonts w:ascii="Times New Roman"/>
          <w:b w:val="false"/>
          <w:i w:val="false"/>
          <w:color w:val="000000"/>
          <w:sz w:val="28"/>
        </w:rPr>
        <w:t>
      16. Көрсетілетін қызметті алушының мемлекеттік қызмет көрсетудің тәртібі мен деңгейі туралы ақпаратты қашықтықтан қол жеткізу режимінде ЭЦҚ болған жағдайда порталдың "жеке кабинеті", сондай-ақ бірыңғай байланыс орталығы: 1414, 8 800 080 7777 арқылы алуға мүмкіндігі бар.</w:t>
      </w:r>
    </w:p>
    <w:bookmarkEnd w:id="113"/>
    <w:bookmarkStart w:name="z59" w:id="114"/>
    <w:p>
      <w:pPr>
        <w:spacing w:after="0"/>
        <w:ind w:left="0"/>
        <w:jc w:val="both"/>
      </w:pPr>
      <w:r>
        <w:rPr>
          <w:rFonts w:ascii="Times New Roman"/>
          <w:b w:val="false"/>
          <w:i w:val="false"/>
          <w:color w:val="000000"/>
          <w:sz w:val="28"/>
        </w:rPr>
        <w:t xml:space="preserve">
      17. Мемлекеттік қызмет көрсету мәселелері бойынша анықтама қызметтерінің байланыс телефоны Министрліктің интернет-ресурсында: www.edu.gov.kz орналасқан. </w:t>
      </w:r>
    </w:p>
    <w:bookmarkEnd w:id="114"/>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"Мемлекеттік орта білім беру</w:t>
            </w:r>
            <w:r>
              <w:br/>
            </w:r>
            <w:r>
              <w:rPr>
                <w:rFonts w:ascii="Times New Roman"/>
                <w:b w:val="false"/>
                <w:i w:val="false"/>
                <w:color w:val="000000"/>
                <w:sz w:val="20"/>
              </w:rPr>
              <w:t>мекемелерінің басшылары</w:t>
            </w:r>
            <w:r>
              <w:br/>
            </w:r>
            <w:r>
              <w:rPr>
                <w:rFonts w:ascii="Times New Roman"/>
                <w:b w:val="false"/>
                <w:i w:val="false"/>
                <w:color w:val="000000"/>
                <w:sz w:val="20"/>
              </w:rPr>
              <w:t>лауазымдарына орналасу</w:t>
            </w:r>
            <w:r>
              <w:br/>
            </w:r>
            <w:r>
              <w:rPr>
                <w:rFonts w:ascii="Times New Roman"/>
                <w:b w:val="false"/>
                <w:i w:val="false"/>
                <w:color w:val="000000"/>
                <w:sz w:val="20"/>
              </w:rPr>
              <w:t>конкурсына қатысу үшін</w:t>
            </w:r>
            <w:r>
              <w:br/>
            </w:r>
            <w:r>
              <w:rPr>
                <w:rFonts w:ascii="Times New Roman"/>
                <w:b w:val="false"/>
                <w:i w:val="false"/>
                <w:color w:val="000000"/>
                <w:sz w:val="20"/>
              </w:rPr>
              <w:t>құжаттарды қабылдау"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(конкурстық комиссияның атауы)</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(кандидаттың тегі, аты және әкесінің аты (болған жағдайда))</w:t>
      </w:r>
    </w:p>
    <w:p>
      <w:pPr>
        <w:spacing w:after="0"/>
        <w:ind w:left="0"/>
        <w:jc w:val="both"/>
      </w:pPr>
      <w:r>
        <w:rPr>
          <w:rFonts w:ascii="Times New Roman"/>
          <w:b w:val="false"/>
          <w:i w:val="false"/>
          <w:color w:val="000000"/>
          <w:sz w:val="28"/>
        </w:rPr>
        <w:t>
      _________________________________________________________________________</w:t>
      </w:r>
    </w:p>
    <w:p>
      <w:pPr>
        <w:spacing w:after="0"/>
        <w:ind w:left="0"/>
        <w:jc w:val="both"/>
      </w:pPr>
      <w:r>
        <w:rPr>
          <w:rFonts w:ascii="Times New Roman"/>
          <w:b w:val="false"/>
          <w:i w:val="false"/>
          <w:color w:val="000000"/>
          <w:sz w:val="28"/>
        </w:rPr>
        <w:t>
      (лауазымы, жұмыс орны)</w:t>
      </w:r>
    </w:p>
    <w:p>
      <w:pPr>
        <w:spacing w:after="0"/>
        <w:ind w:left="0"/>
        <w:jc w:val="both"/>
      </w:pPr>
      <w:r>
        <w:rPr>
          <w:rFonts w:ascii="Times New Roman"/>
          <w:b w:val="false"/>
          <w:i w:val="false"/>
          <w:color w:val="000000"/>
          <w:sz w:val="28"/>
        </w:rPr>
        <w:t>
      _________________________________________________________________________</w:t>
      </w:r>
    </w:p>
    <w:p>
      <w:pPr>
        <w:spacing w:after="0"/>
        <w:ind w:left="0"/>
        <w:jc w:val="both"/>
      </w:pPr>
      <w:r>
        <w:rPr>
          <w:rFonts w:ascii="Times New Roman"/>
          <w:b w:val="false"/>
          <w:i w:val="false"/>
          <w:color w:val="000000"/>
          <w:sz w:val="28"/>
        </w:rPr>
        <w:t>
      тұрғылықты тіркеу орны, нақты тұратын жері, байланыс телефондары</w:t>
      </w:r>
    </w:p>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Мені 20 ___ жылы ____________________________________ бос лауазымдарына</w:t>
      </w:r>
    </w:p>
    <w:p>
      <w:pPr>
        <w:spacing w:after="0"/>
        <w:ind w:left="0"/>
        <w:jc w:val="both"/>
      </w:pPr>
      <w:r>
        <w:rPr>
          <w:rFonts w:ascii="Times New Roman"/>
          <w:b w:val="false"/>
          <w:i w:val="false"/>
          <w:color w:val="000000"/>
          <w:sz w:val="28"/>
        </w:rPr>
        <w:t xml:space="preserve">
      </w:t>
      </w:r>
      <w:r>
        <w:rPr>
          <w:rFonts w:ascii="Times New Roman"/>
          <w:b w:val="false"/>
          <w:i/>
          <w:color w:val="000000"/>
          <w:sz w:val="28"/>
        </w:rPr>
        <w:t>Білім беру ұйымының атауы</w:t>
      </w:r>
    </w:p>
    <w:p>
      <w:pPr>
        <w:spacing w:after="0"/>
        <w:ind w:left="0"/>
        <w:jc w:val="both"/>
      </w:pPr>
      <w:r>
        <w:rPr>
          <w:rFonts w:ascii="Times New Roman"/>
          <w:b w:val="false"/>
          <w:i w:val="false"/>
          <w:color w:val="000000"/>
          <w:sz w:val="28"/>
        </w:rPr>
        <w:t>
      орналасу конкурсына қатысуға рұқсат беруіңізді сұраймын.</w:t>
      </w:r>
    </w:p>
    <w:p>
      <w:pPr>
        <w:spacing w:after="0"/>
        <w:ind w:left="0"/>
        <w:jc w:val="both"/>
      </w:pPr>
      <w:r>
        <w:rPr>
          <w:rFonts w:ascii="Times New Roman"/>
          <w:b w:val="false"/>
          <w:i w:val="false"/>
          <w:color w:val="000000"/>
          <w:sz w:val="28"/>
        </w:rPr>
        <w:t>
      Қазіргі уақытта _______________________________________ жұмыс жасаймын.</w:t>
      </w:r>
    </w:p>
    <w:p>
      <w:pPr>
        <w:spacing w:after="0"/>
        <w:ind w:left="0"/>
        <w:jc w:val="both"/>
      </w:pPr>
      <w:r>
        <w:rPr>
          <w:rFonts w:ascii="Times New Roman"/>
          <w:b w:val="false"/>
          <w:i w:val="false"/>
          <w:color w:val="000000"/>
          <w:sz w:val="28"/>
        </w:rPr>
        <w:t xml:space="preserve">
      </w:t>
      </w:r>
      <w:r>
        <w:rPr>
          <w:rFonts w:ascii="Times New Roman"/>
          <w:b w:val="false"/>
          <w:i/>
          <w:color w:val="000000"/>
          <w:sz w:val="28"/>
        </w:rPr>
        <w:t>Білім беру ұйымының атауы</w:t>
      </w:r>
    </w:p>
    <w:p>
      <w:pPr>
        <w:spacing w:after="0"/>
        <w:ind w:left="0"/>
        <w:jc w:val="both"/>
      </w:pPr>
      <w:r>
        <w:rPr>
          <w:rFonts w:ascii="Times New Roman"/>
          <w:b w:val="false"/>
          <w:i w:val="false"/>
          <w:color w:val="000000"/>
          <w:sz w:val="28"/>
        </w:rPr>
        <w:t>
      Келесі жұмыс нәтижелерін негізге аламын 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left"/>
      </w:pPr>
      <w:r>
        <w:rPr>
          <w:rFonts w:ascii="Times New Roman"/>
          <w:b/>
          <w:i w:val="false"/>
          <w:color w:val="000000"/>
        </w:rPr>
        <w:t xml:space="preserve"> Өзім туралы келесі мәліметті хабарлаймын: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518"/>
        <w:gridCol w:w="3262"/>
        <w:gridCol w:w="4520"/>
      </w:tblGrid>
      <w:tr>
        <w:trPr>
          <w:trHeight w:val="30" w:hRule="atLeast"/>
        </w:trPr>
        <w:tc>
          <w:tcPr>
            <w:tcW w:w="45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орнының атауы</w:t>
            </w:r>
          </w:p>
        </w:tc>
        <w:tc>
          <w:tcPr>
            <w:tcW w:w="3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кезеңі</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Диплом бойынша мамандық</w:t>
            </w:r>
          </w:p>
        </w:tc>
      </w:tr>
      <w:tr>
        <w:trPr>
          <w:trHeight w:val="30" w:hRule="atLeast"/>
        </w:trPr>
        <w:tc>
          <w:tcPr>
            <w:tcW w:w="45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rPr>
          <w:rFonts w:ascii="Times New Roman"/>
          <w:b/>
          <w:i w:val="false"/>
          <w:color w:val="000000"/>
        </w:rPr>
        <w:t xml:space="preserve">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890"/>
        <w:gridCol w:w="3075"/>
        <w:gridCol w:w="1891"/>
        <w:gridCol w:w="5444"/>
      </w:tblGrid>
      <w:tr>
        <w:trPr>
          <w:trHeight w:val="30" w:hRule="atLeast"/>
        </w:trPr>
        <w:tc>
          <w:tcPr>
            <w:tcW w:w="1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Мамандық бойынша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Педагогикалық</w:t>
            </w:r>
          </w:p>
        </w:tc>
        <w:tc>
          <w:tcPr>
            <w:tcW w:w="54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Осы білім беру ұйымында </w:t>
            </w:r>
          </w:p>
        </w:tc>
      </w:tr>
      <w:tr>
        <w:trPr>
          <w:trHeight w:val="30" w:hRule="atLeast"/>
        </w:trPr>
        <w:tc>
          <w:tcPr>
            <w:tcW w:w="1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Наградалар, атағы, ғылыми дәрежесі, ғылыми атағы алынған (берілген) жылын көрсете</w:t>
      </w:r>
    </w:p>
    <w:p>
      <w:pPr>
        <w:spacing w:after="0"/>
        <w:ind w:left="0"/>
        <w:jc w:val="both"/>
      </w:pPr>
      <w:r>
        <w:rPr>
          <w:rFonts w:ascii="Times New Roman"/>
          <w:b w:val="false"/>
          <w:i w:val="false"/>
          <w:color w:val="000000"/>
          <w:sz w:val="28"/>
        </w:rPr>
        <w:t>
      отырып _________________________________________________________________________</w:t>
      </w:r>
    </w:p>
    <w:p>
      <w:pPr>
        <w:spacing w:after="0"/>
        <w:ind w:left="0"/>
        <w:jc w:val="both"/>
      </w:pPr>
      <w:r>
        <w:rPr>
          <w:rFonts w:ascii="Times New Roman"/>
          <w:b w:val="false"/>
          <w:i w:val="false"/>
          <w:color w:val="000000"/>
          <w:sz w:val="28"/>
        </w:rPr>
        <w:t>
      Конкурс қағидаларымен таныстым</w:t>
      </w:r>
    </w:p>
    <w:p>
      <w:pPr>
        <w:spacing w:after="0"/>
        <w:ind w:left="0"/>
        <w:jc w:val="both"/>
      </w:pPr>
      <w:r>
        <w:rPr>
          <w:rFonts w:ascii="Times New Roman"/>
          <w:b w:val="false"/>
          <w:i w:val="false"/>
          <w:color w:val="000000"/>
          <w:sz w:val="28"/>
        </w:rPr>
        <w:t>
      20____жылғы "____"_______________ __________________________</w:t>
      </w:r>
    </w:p>
    <w:p>
      <w:pPr>
        <w:spacing w:after="0"/>
        <w:ind w:left="0"/>
        <w:jc w:val="both"/>
      </w:pPr>
      <w:r>
        <w:rPr>
          <w:rFonts w:ascii="Times New Roman"/>
          <w:b w:val="false"/>
          <w:i w:val="false"/>
          <w:color w:val="000000"/>
          <w:sz w:val="28"/>
        </w:rPr>
        <w:t>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"Мемлекеттік орта білім беру</w:t>
            </w:r>
            <w:r>
              <w:br/>
            </w:r>
            <w:r>
              <w:rPr>
                <w:rFonts w:ascii="Times New Roman"/>
                <w:b w:val="false"/>
                <w:i w:val="false"/>
                <w:color w:val="000000"/>
                <w:sz w:val="20"/>
              </w:rPr>
              <w:t>мекемелерінің басшылары</w:t>
            </w:r>
            <w:r>
              <w:br/>
            </w:r>
            <w:r>
              <w:rPr>
                <w:rFonts w:ascii="Times New Roman"/>
                <w:b w:val="false"/>
                <w:i w:val="false"/>
                <w:color w:val="000000"/>
                <w:sz w:val="20"/>
              </w:rPr>
              <w:t>лауазымдарына орналасу</w:t>
            </w:r>
            <w:r>
              <w:br/>
            </w:r>
            <w:r>
              <w:rPr>
                <w:rFonts w:ascii="Times New Roman"/>
                <w:b w:val="false"/>
                <w:i w:val="false"/>
                <w:color w:val="000000"/>
                <w:sz w:val="20"/>
              </w:rPr>
              <w:t>конкурсына қатысу үшін</w:t>
            </w:r>
            <w:r>
              <w:br/>
            </w:r>
            <w:r>
              <w:rPr>
                <w:rFonts w:ascii="Times New Roman"/>
                <w:b w:val="false"/>
                <w:i w:val="false"/>
                <w:color w:val="000000"/>
                <w:sz w:val="20"/>
              </w:rPr>
              <w:t>құжаттарды қабылдау"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Тегі, аты,әкесінің аты</w:t>
            </w:r>
            <w:r>
              <w:br/>
            </w:r>
            <w:r>
              <w:rPr>
                <w:rFonts w:ascii="Times New Roman"/>
                <w:b w:val="false"/>
                <w:i w:val="false"/>
                <w:color w:val="000000"/>
                <w:sz w:val="20"/>
              </w:rPr>
              <w:t>(болған жағдайда) (бұдан әрі - Т.А.Ә.),</w:t>
            </w:r>
            <w:r>
              <w:br/>
            </w:r>
            <w:r>
              <w:rPr>
                <w:rFonts w:ascii="Times New Roman"/>
                <w:b w:val="false"/>
                <w:i w:val="false"/>
                <w:color w:val="000000"/>
                <w:sz w:val="20"/>
              </w:rPr>
              <w:t>немесе көрсетілетін қызметті</w:t>
            </w:r>
            <w:r>
              <w:br/>
            </w:r>
            <w:r>
              <w:rPr>
                <w:rFonts w:ascii="Times New Roman"/>
                <w:b w:val="false"/>
                <w:i w:val="false"/>
                <w:color w:val="000000"/>
                <w:sz w:val="20"/>
              </w:rPr>
              <w:t>алушы ұйымының атауы)</w:t>
            </w:r>
            <w:r>
              <w:br/>
            </w:r>
            <w:r>
              <w:rPr>
                <w:rFonts w:ascii="Times New Roman"/>
                <w:b w:val="false"/>
                <w:i w:val="false"/>
                <w:color w:val="000000"/>
                <w:sz w:val="20"/>
              </w:rPr>
              <w:t>_______________________</w:t>
            </w:r>
            <w:r>
              <w:br/>
            </w:r>
            <w:r>
              <w:rPr>
                <w:rFonts w:ascii="Times New Roman"/>
                <w:b w:val="false"/>
                <w:i w:val="false"/>
                <w:color w:val="000000"/>
                <w:sz w:val="20"/>
              </w:rPr>
              <w:t>_______________________</w:t>
            </w:r>
          </w:p>
        </w:tc>
      </w:tr>
    </w:tbl>
    <w:bookmarkStart w:name="z62" w:id="115"/>
    <w:p>
      <w:pPr>
        <w:spacing w:after="0"/>
        <w:ind w:left="0"/>
        <w:jc w:val="left"/>
      </w:pPr>
      <w:r>
        <w:rPr>
          <w:rFonts w:ascii="Times New Roman"/>
          <w:b/>
          <w:i w:val="false"/>
          <w:color w:val="000000"/>
        </w:rPr>
        <w:t xml:space="preserve"> Құжаттарды қабылдаудан бас тарту туралы қолхат</w:t>
      </w:r>
    </w:p>
    <w:bookmarkEnd w:id="115"/>
    <w:p>
      <w:pPr>
        <w:spacing w:after="0"/>
        <w:ind w:left="0"/>
        <w:jc w:val="both"/>
      </w:pPr>
      <w:r>
        <w:rPr>
          <w:rFonts w:ascii="Times New Roman"/>
          <w:b w:val="false"/>
          <w:i w:val="false"/>
          <w:color w:val="000000"/>
          <w:sz w:val="28"/>
        </w:rPr>
        <w:t xml:space="preserve">
      "Мемлекеттік қызмет туралы" 2013 жылғы 15 сәуірдегі Қазақстан Республикасы Заңының </w:t>
      </w:r>
      <w:r>
        <w:rPr>
          <w:rFonts w:ascii="Times New Roman"/>
          <w:b w:val="false"/>
          <w:i w:val="false"/>
          <w:color w:val="000000"/>
          <w:sz w:val="28"/>
        </w:rPr>
        <w:t>20-бабының</w:t>
      </w:r>
      <w:r>
        <w:rPr>
          <w:rFonts w:ascii="Times New Roman"/>
          <w:b w:val="false"/>
          <w:i w:val="false"/>
          <w:color w:val="000000"/>
          <w:sz w:val="28"/>
        </w:rPr>
        <w:t xml:space="preserve"> 2-тармағын басшылыққа ала отырып, "Азаматтарға арналған үкімет" Мемлекеттік корпорациясы" коммерциялық емес акционерлік қоғамы филиалының № ___ (мекенжайын көрсете отырып) ___________________________ "Мемлекеттік орта білім беру мекемелерінің басшылары лауазымдарына орналасу конкурсына қатысу үшін құжаттарды қабылдау" мемлекеттік қызмет стандартында қарастырылған тізбеге сәйкес Сіз ұсынған құжаттардың толық болмауына байланысты мемлекеттік қызметті көрсетуге құжаттарды қабылдаудан бас тартады.</w:t>
      </w:r>
    </w:p>
    <w:p>
      <w:pPr>
        <w:spacing w:after="0"/>
        <w:ind w:left="0"/>
        <w:jc w:val="both"/>
      </w:pPr>
      <w:r>
        <w:rPr>
          <w:rFonts w:ascii="Times New Roman"/>
          <w:b w:val="false"/>
          <w:i w:val="false"/>
          <w:color w:val="000000"/>
          <w:sz w:val="28"/>
        </w:rPr>
        <w:t>
      оның ішінде:</w:t>
      </w:r>
    </w:p>
    <w:p>
      <w:pPr>
        <w:spacing w:after="0"/>
        <w:ind w:left="0"/>
        <w:jc w:val="both"/>
      </w:pPr>
      <w:r>
        <w:rPr>
          <w:rFonts w:ascii="Times New Roman"/>
          <w:b w:val="false"/>
          <w:i w:val="false"/>
          <w:color w:val="000000"/>
          <w:sz w:val="28"/>
        </w:rPr>
        <w:t>
      жоқ құжаттардың атаулары:</w:t>
      </w:r>
    </w:p>
    <w:p>
      <w:pPr>
        <w:spacing w:after="0"/>
        <w:ind w:left="0"/>
        <w:jc w:val="both"/>
      </w:pPr>
      <w:r>
        <w:rPr>
          <w:rFonts w:ascii="Times New Roman"/>
          <w:b w:val="false"/>
          <w:i w:val="false"/>
          <w:color w:val="000000"/>
          <w:sz w:val="28"/>
        </w:rPr>
        <w:t>
      1) _________________________________;</w:t>
      </w:r>
    </w:p>
    <w:p>
      <w:pPr>
        <w:spacing w:after="0"/>
        <w:ind w:left="0"/>
        <w:jc w:val="both"/>
      </w:pPr>
      <w:r>
        <w:rPr>
          <w:rFonts w:ascii="Times New Roman"/>
          <w:b w:val="false"/>
          <w:i w:val="false"/>
          <w:color w:val="000000"/>
          <w:sz w:val="28"/>
        </w:rPr>
        <w:t>
      2) _________________________________;</w:t>
      </w:r>
    </w:p>
    <w:p>
      <w:pPr>
        <w:spacing w:after="0"/>
        <w:ind w:left="0"/>
        <w:jc w:val="both"/>
      </w:pPr>
      <w:r>
        <w:rPr>
          <w:rFonts w:ascii="Times New Roman"/>
          <w:b w:val="false"/>
          <w:i w:val="false"/>
          <w:color w:val="000000"/>
          <w:sz w:val="28"/>
        </w:rPr>
        <w:t>
      3) _________________________________.</w:t>
      </w:r>
    </w:p>
    <w:p>
      <w:pPr>
        <w:spacing w:after="0"/>
        <w:ind w:left="0"/>
        <w:jc w:val="both"/>
      </w:pPr>
      <w:r>
        <w:rPr>
          <w:rFonts w:ascii="Times New Roman"/>
          <w:b w:val="false"/>
          <w:i w:val="false"/>
          <w:color w:val="000000"/>
          <w:sz w:val="28"/>
        </w:rPr>
        <w:t>
      Осы қолхат 2 данада жазылады, әр тарапқа бір данадан.</w:t>
      </w:r>
    </w:p>
    <w:p>
      <w:pPr>
        <w:spacing w:after="0"/>
        <w:ind w:left="0"/>
        <w:jc w:val="both"/>
      </w:pPr>
      <w:r>
        <w:rPr>
          <w:rFonts w:ascii="Times New Roman"/>
          <w:b w:val="false"/>
          <w:i w:val="false"/>
          <w:color w:val="000000"/>
          <w:sz w:val="28"/>
        </w:rPr>
        <w:t>
      Т.А.Ә. (болған жағдайда)  (Мемлекеттік корпорацияның жұмыскері)______________________ (қолы)</w:t>
      </w:r>
    </w:p>
    <w:p>
      <w:pPr>
        <w:spacing w:after="0"/>
        <w:ind w:left="0"/>
        <w:jc w:val="both"/>
      </w:pPr>
      <w:r>
        <w:rPr>
          <w:rFonts w:ascii="Times New Roman"/>
          <w:b w:val="false"/>
          <w:i w:val="false"/>
          <w:color w:val="000000"/>
          <w:sz w:val="28"/>
        </w:rPr>
        <w:t>
      Орындаушы: Т.А.Ә. (болған жағдайда) _____________</w:t>
      </w:r>
    </w:p>
    <w:p>
      <w:pPr>
        <w:spacing w:after="0"/>
        <w:ind w:left="0"/>
        <w:jc w:val="both"/>
      </w:pPr>
      <w:r>
        <w:rPr>
          <w:rFonts w:ascii="Times New Roman"/>
          <w:b w:val="false"/>
          <w:i w:val="false"/>
          <w:color w:val="000000"/>
          <w:sz w:val="28"/>
        </w:rPr>
        <w:t>
      Телефон __________</w:t>
      </w:r>
    </w:p>
    <w:p>
      <w:pPr>
        <w:spacing w:after="0"/>
        <w:ind w:left="0"/>
        <w:jc w:val="both"/>
      </w:pPr>
      <w:r>
        <w:rPr>
          <w:rFonts w:ascii="Times New Roman"/>
          <w:b w:val="false"/>
          <w:i w:val="false"/>
          <w:color w:val="000000"/>
          <w:sz w:val="28"/>
        </w:rPr>
        <w:t>
      Қабылдадым: Т.А.Ә. (болған жағдайда)/көрсетілетін қызметті алушының қолы</w:t>
      </w:r>
    </w:p>
    <w:p>
      <w:pPr>
        <w:spacing w:after="0"/>
        <w:ind w:left="0"/>
        <w:jc w:val="both"/>
      </w:pPr>
      <w:r>
        <w:rPr>
          <w:rFonts w:ascii="Times New Roman"/>
          <w:b w:val="false"/>
          <w:i w:val="false"/>
          <w:color w:val="000000"/>
          <w:sz w:val="28"/>
        </w:rPr>
        <w:t>
      20__ жылғы "___" _________</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20-баптың</w:t>
      </w:r>
      <w:r>
        <w:rPr>
          <w:rFonts w:ascii="Times New Roman"/>
          <w:b w:val="false"/>
          <w:i w:val="false"/>
          <w:color w:val="000000"/>
          <w:sz w:val="28"/>
        </w:rPr>
        <w:t xml:space="preserve"> 2-тармағы басшылыққа алынды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Қазақстан Республикасы</w:t>
            </w:r>
            <w:r>
              <w:br/>
            </w:r>
            <w:r>
              <w:rPr>
                <w:rFonts w:ascii="Times New Roman"/>
                <w:b w:val="false"/>
                <w:i w:val="false"/>
                <w:color w:val="000000"/>
                <w:sz w:val="20"/>
              </w:rPr>
              <w:t>Білім және ғылым министрінің</w:t>
            </w:r>
            <w:r>
              <w:br/>
            </w:r>
            <w:r>
              <w:rPr>
                <w:rFonts w:ascii="Times New Roman"/>
                <w:b w:val="false"/>
                <w:i w:val="false"/>
                <w:color w:val="000000"/>
                <w:sz w:val="20"/>
              </w:rPr>
              <w:t>2015 жылғы 8 сәуірдегі</w:t>
            </w:r>
            <w:r>
              <w:br/>
            </w:r>
            <w:r>
              <w:rPr>
                <w:rFonts w:ascii="Times New Roman"/>
                <w:b w:val="false"/>
                <w:i w:val="false"/>
                <w:color w:val="000000"/>
                <w:sz w:val="20"/>
              </w:rPr>
              <w:t>№ 173 бұйрығына</w:t>
            </w:r>
            <w:r>
              <w:br/>
            </w:r>
            <w:r>
              <w:rPr>
                <w:rFonts w:ascii="Times New Roman"/>
                <w:b w:val="false"/>
                <w:i w:val="false"/>
                <w:color w:val="000000"/>
                <w:sz w:val="20"/>
              </w:rPr>
              <w:t>3-қосымша</w:t>
            </w:r>
          </w:p>
        </w:tc>
      </w:tr>
    </w:tbl>
    <w:bookmarkStart w:name="z66" w:id="116"/>
    <w:p>
      <w:pPr>
        <w:spacing w:after="0"/>
        <w:ind w:left="0"/>
        <w:jc w:val="left"/>
      </w:pPr>
      <w:r>
        <w:rPr>
          <w:rFonts w:ascii="Times New Roman"/>
          <w:b/>
          <w:i w:val="false"/>
          <w:color w:val="000000"/>
        </w:rPr>
        <w:t xml:space="preserve"> "Республикалық маңызы бар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 стандарты</w:t>
      </w:r>
    </w:p>
    <w:bookmarkEnd w:id="116"/>
    <w:p>
      <w:pPr>
        <w:spacing w:after="0"/>
        <w:ind w:left="0"/>
        <w:jc w:val="both"/>
      </w:pPr>
      <w:r>
        <w:rPr>
          <w:rFonts w:ascii="Times New Roman"/>
          <w:b w:val="false"/>
          <w:i w:val="false"/>
          <w:color w:val="ff0000"/>
          <w:sz w:val="28"/>
        </w:rPr>
        <w:t xml:space="preserve">
      Ескерту. Стандарт жаңа редакцияда – ҚР Білім және ғылым министрінің 11.01.2018 </w:t>
      </w:r>
      <w:r>
        <w:rPr>
          <w:rFonts w:ascii="Times New Roman"/>
          <w:b w:val="false"/>
          <w:i w:val="false"/>
          <w:color w:val="ff0000"/>
          <w:sz w:val="28"/>
        </w:rPr>
        <w:t>№ 13</w:t>
      </w:r>
      <w:r>
        <w:rPr>
          <w:rFonts w:ascii="Times New Roman"/>
          <w:b w:val="false"/>
          <w:i w:val="false"/>
          <w:color w:val="ff0000"/>
          <w:sz w:val="28"/>
        </w:rPr>
        <w:t xml:space="preserve"> (алғашқы ресми жарияланған күнінен кейін күнтізбелік он күн өткен соң қолданысқа енгізіледі) бұйрығымен.</w:t>
      </w:r>
    </w:p>
    <w:p>
      <w:pPr>
        <w:spacing w:after="0"/>
        <w:ind w:left="0"/>
        <w:jc w:val="left"/>
      </w:pPr>
      <w:r>
        <w:rPr>
          <w:rFonts w:ascii="Times New Roman"/>
          <w:b/>
          <w:i w:val="false"/>
          <w:color w:val="000000"/>
        </w:rPr>
        <w:t xml:space="preserve"> 1-тарау. Жалпы ережелер</w:t>
      </w:r>
    </w:p>
    <w:bookmarkStart w:name="z67" w:id="117"/>
    <w:p>
      <w:pPr>
        <w:spacing w:after="0"/>
        <w:ind w:left="0"/>
        <w:jc w:val="both"/>
      </w:pPr>
      <w:r>
        <w:rPr>
          <w:rFonts w:ascii="Times New Roman"/>
          <w:b w:val="false"/>
          <w:i w:val="false"/>
          <w:color w:val="000000"/>
          <w:sz w:val="28"/>
        </w:rPr>
        <w:t>
      1. "Республикалық маңызы бар мемлекеттік орта білім беру мекемелерінің басшылары лауазымдарына орналасу конкурсына қатысу үшін құжаттарды қабылдау" мемлекеттік көрсетілетін қызметі (бұдан әрі - мемлекеттік көрсетілетін қызмет).</w:t>
      </w:r>
    </w:p>
    <w:bookmarkEnd w:id="117"/>
    <w:bookmarkStart w:name="z68" w:id="118"/>
    <w:p>
      <w:pPr>
        <w:spacing w:after="0"/>
        <w:ind w:left="0"/>
        <w:jc w:val="both"/>
      </w:pPr>
      <w:r>
        <w:rPr>
          <w:rFonts w:ascii="Times New Roman"/>
          <w:b w:val="false"/>
          <w:i w:val="false"/>
          <w:color w:val="000000"/>
          <w:sz w:val="28"/>
        </w:rPr>
        <w:t>
      2. Мемлекеттік көрсетілетін қызмет стандартын Қазақстан Республикасының Білім және ғылым министрлігі (бұдан әрі – Министрлік) әзірледі.</w:t>
      </w:r>
    </w:p>
    <w:bookmarkEnd w:id="118"/>
    <w:bookmarkStart w:name="z69" w:id="119"/>
    <w:p>
      <w:pPr>
        <w:spacing w:after="0"/>
        <w:ind w:left="0"/>
        <w:jc w:val="both"/>
      </w:pPr>
      <w:r>
        <w:rPr>
          <w:rFonts w:ascii="Times New Roman"/>
          <w:b w:val="false"/>
          <w:i w:val="false"/>
          <w:color w:val="000000"/>
          <w:sz w:val="28"/>
        </w:rPr>
        <w:t>
      3. Мемлекеттік қызметті Министрлік (бұдан әрі – көрсетілетін қызметті беруші) көрсетеді.</w:t>
      </w:r>
    </w:p>
    <w:bookmarkEnd w:id="119"/>
    <w:bookmarkStart w:name="z212" w:id="120"/>
    <w:p>
      <w:pPr>
        <w:spacing w:after="0"/>
        <w:ind w:left="0"/>
        <w:jc w:val="both"/>
      </w:pPr>
      <w:r>
        <w:rPr>
          <w:rFonts w:ascii="Times New Roman"/>
          <w:b w:val="false"/>
          <w:i w:val="false"/>
          <w:color w:val="000000"/>
          <w:sz w:val="28"/>
        </w:rPr>
        <w:t>
      Мемлекеттік қызметті көрсету үшін құжаттарды қабылдау және нәтижесін беру:</w:t>
      </w:r>
    </w:p>
    <w:bookmarkEnd w:id="120"/>
    <w:bookmarkStart w:name="z213" w:id="121"/>
    <w:p>
      <w:pPr>
        <w:spacing w:after="0"/>
        <w:ind w:left="0"/>
        <w:jc w:val="both"/>
      </w:pPr>
      <w:r>
        <w:rPr>
          <w:rFonts w:ascii="Times New Roman"/>
          <w:b w:val="false"/>
          <w:i w:val="false"/>
          <w:color w:val="000000"/>
          <w:sz w:val="28"/>
        </w:rPr>
        <w:t>
      1) көрсетілетін қызметті берушінің кеңсесі;</w:t>
      </w:r>
    </w:p>
    <w:bookmarkEnd w:id="121"/>
    <w:bookmarkStart w:name="z214" w:id="122"/>
    <w:p>
      <w:pPr>
        <w:spacing w:after="0"/>
        <w:ind w:left="0"/>
        <w:jc w:val="both"/>
      </w:pPr>
      <w:r>
        <w:rPr>
          <w:rFonts w:ascii="Times New Roman"/>
          <w:b w:val="false"/>
          <w:i w:val="false"/>
          <w:color w:val="000000"/>
          <w:sz w:val="28"/>
        </w:rPr>
        <w:t>
      2) "Азаматтарға арналған үкімет" мемлекеттік корпорациясы" коммерциялық емес акционерлік қоғамы (бұдан әрі – Мемлекеттік корпорация) арқылы жүзеге асырылады.</w:t>
      </w:r>
    </w:p>
    <w:bookmarkEnd w:id="122"/>
    <w:bookmarkStart w:name="z70" w:id="123"/>
    <w:p>
      <w:pPr>
        <w:spacing w:after="0"/>
        <w:ind w:left="0"/>
        <w:jc w:val="left"/>
      </w:pPr>
      <w:r>
        <w:rPr>
          <w:rFonts w:ascii="Times New Roman"/>
          <w:b/>
          <w:i w:val="false"/>
          <w:color w:val="000000"/>
        </w:rPr>
        <w:t xml:space="preserve"> 2-тарау. Мемлекеттік қызметті көрсету тәртібі</w:t>
      </w:r>
    </w:p>
    <w:bookmarkEnd w:id="123"/>
    <w:bookmarkStart w:name="z71" w:id="124"/>
    <w:p>
      <w:pPr>
        <w:spacing w:after="0"/>
        <w:ind w:left="0"/>
        <w:jc w:val="both"/>
      </w:pPr>
      <w:r>
        <w:rPr>
          <w:rFonts w:ascii="Times New Roman"/>
          <w:b w:val="false"/>
          <w:i w:val="false"/>
          <w:color w:val="000000"/>
          <w:sz w:val="28"/>
        </w:rPr>
        <w:t>
      4. Мемлекеттік қызметті көрсету мерзімдері:</w:t>
      </w:r>
    </w:p>
    <w:bookmarkEnd w:id="124"/>
    <w:bookmarkStart w:name="z215" w:id="125"/>
    <w:p>
      <w:pPr>
        <w:spacing w:after="0"/>
        <w:ind w:left="0"/>
        <w:jc w:val="both"/>
      </w:pPr>
      <w:r>
        <w:rPr>
          <w:rFonts w:ascii="Times New Roman"/>
          <w:b w:val="false"/>
          <w:i w:val="false"/>
          <w:color w:val="000000"/>
          <w:sz w:val="28"/>
        </w:rPr>
        <w:t>
      1) көрсетілетін қызметті берушіге құжаттар топтамасын тапсырған сәттен бастап, Мемлекеттік корпорацияға көрсетілетін қызметті берушінің орналасқан жері бойынша – 3 (үш) жұмыс күні, көрсетілетін қызметті берушінің орналасқан жері бойынша емес – 7 (жеті) жұмыс күні;</w:t>
      </w:r>
    </w:p>
    <w:bookmarkEnd w:id="125"/>
    <w:p>
      <w:pPr>
        <w:spacing w:after="0"/>
        <w:ind w:left="0"/>
        <w:jc w:val="both"/>
      </w:pPr>
      <w:r>
        <w:rPr>
          <w:rFonts w:ascii="Times New Roman"/>
          <w:b w:val="false"/>
          <w:i w:val="false"/>
          <w:color w:val="000000"/>
          <w:sz w:val="28"/>
        </w:rPr>
        <w:t xml:space="preserve">
      Мемлекеттік корпорацияға жүгінген жағдайда қабылдау күні қызмет көрсету мерзіміне кірмейді. </w:t>
      </w:r>
    </w:p>
    <w:p>
      <w:pPr>
        <w:spacing w:after="0"/>
        <w:ind w:left="0"/>
        <w:jc w:val="both"/>
      </w:pPr>
      <w:r>
        <w:rPr>
          <w:rFonts w:ascii="Times New Roman"/>
          <w:b w:val="false"/>
          <w:i w:val="false"/>
          <w:color w:val="000000"/>
          <w:sz w:val="28"/>
        </w:rPr>
        <w:t>
      Көрсетілетін қызметті беруші Мемлекеттік корпорацияға мемлекеттік көрсетілетін қызмет нәтижесін көрсетілетін мемлекеттік қызмет мерзімі өтпестен бұрын бір тәуліктен кешіктірмей жеткізуді қамтамасыз етеді.</w:t>
      </w:r>
    </w:p>
    <w:bookmarkStart w:name="z216" w:id="126"/>
    <w:p>
      <w:pPr>
        <w:spacing w:after="0"/>
        <w:ind w:left="0"/>
        <w:jc w:val="both"/>
      </w:pPr>
      <w:r>
        <w:rPr>
          <w:rFonts w:ascii="Times New Roman"/>
          <w:b w:val="false"/>
          <w:i w:val="false"/>
          <w:color w:val="000000"/>
          <w:sz w:val="28"/>
        </w:rPr>
        <w:t>
      2) көрсетілетін қызметті алушының құжаттар топтамасын тапсыру үшін күтудің рұқсат етілген ең ұзақ уақыты – 20 (жиырма) минут, Мемлекеттік корпорацияда – 20 (жиырма) минут;</w:t>
      </w:r>
    </w:p>
    <w:bookmarkEnd w:id="126"/>
    <w:bookmarkStart w:name="z217" w:id="127"/>
    <w:p>
      <w:pPr>
        <w:spacing w:after="0"/>
        <w:ind w:left="0"/>
        <w:jc w:val="both"/>
      </w:pPr>
      <w:r>
        <w:rPr>
          <w:rFonts w:ascii="Times New Roman"/>
          <w:b w:val="false"/>
          <w:i w:val="false"/>
          <w:color w:val="000000"/>
          <w:sz w:val="28"/>
        </w:rPr>
        <w:t>
      3) көрсетілген қызметті алушыға қызмет көрсетудің рұқсат етілген ең ұзақ уақыты – 20 (жиырма) минут, Мемлекеттік корпорацияда – 20 (жиырма) минут.</w:t>
      </w:r>
    </w:p>
    <w:bookmarkEnd w:id="127"/>
    <w:bookmarkStart w:name="z72" w:id="128"/>
    <w:p>
      <w:pPr>
        <w:spacing w:after="0"/>
        <w:ind w:left="0"/>
        <w:jc w:val="both"/>
      </w:pPr>
      <w:r>
        <w:rPr>
          <w:rFonts w:ascii="Times New Roman"/>
          <w:b w:val="false"/>
          <w:i w:val="false"/>
          <w:color w:val="000000"/>
          <w:sz w:val="28"/>
        </w:rPr>
        <w:t>
      5. Мемлекеттік қызмет көрсету нысаны: қағаз жүзінде.</w:t>
      </w:r>
    </w:p>
    <w:bookmarkEnd w:id="128"/>
    <w:bookmarkStart w:name="z73" w:id="129"/>
    <w:p>
      <w:pPr>
        <w:spacing w:after="0"/>
        <w:ind w:left="0"/>
        <w:jc w:val="both"/>
      </w:pPr>
      <w:r>
        <w:rPr>
          <w:rFonts w:ascii="Times New Roman"/>
          <w:b w:val="false"/>
          <w:i w:val="false"/>
          <w:color w:val="000000"/>
          <w:sz w:val="28"/>
        </w:rPr>
        <w:t>
      6. Мемлекеттік қызмет көрсету нәтижесі республикалық маңызы бар мемлекеттік орта білім беру мекемесінің басшысы лауазымына орналасу конкурсының қорытындысы туралы еркін түрдегі нысандағы жазбаша хабарлама, не осы мемлекеттік көрсетілетін қызмет стандартының 10-тармағында белгіленген негіздеме бойынша мемлекеттік қызмет көрсетуден бас тарту туралы дәлелді жауап болып табылады.</w:t>
      </w:r>
    </w:p>
    <w:bookmarkEnd w:id="129"/>
    <w:p>
      <w:pPr>
        <w:spacing w:after="0"/>
        <w:ind w:left="0"/>
        <w:jc w:val="both"/>
      </w:pPr>
      <w:r>
        <w:rPr>
          <w:rFonts w:ascii="Times New Roman"/>
          <w:b w:val="false"/>
          <w:i w:val="false"/>
          <w:color w:val="000000"/>
          <w:sz w:val="28"/>
        </w:rPr>
        <w:t>
      Мемлекеттік қызмет көрсетудің нәтижесін ұсыну нысаны: қағаз жүзінде.</w:t>
      </w:r>
    </w:p>
    <w:bookmarkStart w:name="z74" w:id="130"/>
    <w:p>
      <w:pPr>
        <w:spacing w:after="0"/>
        <w:ind w:left="0"/>
        <w:jc w:val="both"/>
      </w:pPr>
      <w:r>
        <w:rPr>
          <w:rFonts w:ascii="Times New Roman"/>
          <w:b w:val="false"/>
          <w:i w:val="false"/>
          <w:color w:val="000000"/>
          <w:sz w:val="28"/>
        </w:rPr>
        <w:t>
      7. Мемлекеттік қызмет жеке тұлғаларға (бұдан әрі – көрсетілетін қызметті алушы) тегін көрсетіледі.</w:t>
      </w:r>
    </w:p>
    <w:bookmarkEnd w:id="130"/>
    <w:bookmarkStart w:name="z75" w:id="131"/>
    <w:p>
      <w:pPr>
        <w:spacing w:after="0"/>
        <w:ind w:left="0"/>
        <w:jc w:val="both"/>
      </w:pPr>
      <w:r>
        <w:rPr>
          <w:rFonts w:ascii="Times New Roman"/>
          <w:b w:val="false"/>
          <w:i w:val="false"/>
          <w:color w:val="000000"/>
          <w:sz w:val="28"/>
        </w:rPr>
        <w:t>
      8. Жұмыс кестесі:</w:t>
      </w:r>
    </w:p>
    <w:bookmarkEnd w:id="131"/>
    <w:bookmarkStart w:name="z218" w:id="132"/>
    <w:p>
      <w:pPr>
        <w:spacing w:after="0"/>
        <w:ind w:left="0"/>
        <w:jc w:val="both"/>
      </w:pPr>
      <w:r>
        <w:rPr>
          <w:rFonts w:ascii="Times New Roman"/>
          <w:b w:val="false"/>
          <w:i w:val="false"/>
          <w:color w:val="000000"/>
          <w:sz w:val="28"/>
        </w:rPr>
        <w:t>
      1) көрсетілетін қызметті берушінің жұмыс кестесі Қазақстан Республикасының еңбек заңнамасына сәйкес демалыс және мереке күндерін қоспағанда, дүйсенбі мен жұма аралығында сағат 13.00-ден 14.30-ға дейінгі түскі үзіліспен сағат 09.00-ден 18.30-ға дейін.</w:t>
      </w:r>
    </w:p>
    <w:bookmarkEnd w:id="132"/>
    <w:p>
      <w:pPr>
        <w:spacing w:after="0"/>
        <w:ind w:left="0"/>
        <w:jc w:val="both"/>
      </w:pPr>
      <w:r>
        <w:rPr>
          <w:rFonts w:ascii="Times New Roman"/>
          <w:b w:val="false"/>
          <w:i w:val="false"/>
          <w:color w:val="000000"/>
          <w:sz w:val="28"/>
        </w:rPr>
        <w:t>
      Құжаттарды қабылдау және мемлекеттік көрсетілетін қызметтің нәтижесін беру сағат 13.00-ден 14.30-ға дейінгі түскі үзіліспен сағат 09.00-ден 17.30-ға дейін жүзеге асырылады.</w:t>
      </w:r>
    </w:p>
    <w:p>
      <w:pPr>
        <w:spacing w:after="0"/>
        <w:ind w:left="0"/>
        <w:jc w:val="both"/>
      </w:pPr>
      <w:r>
        <w:rPr>
          <w:rFonts w:ascii="Times New Roman"/>
          <w:b w:val="false"/>
          <w:i w:val="false"/>
          <w:color w:val="000000"/>
          <w:sz w:val="28"/>
        </w:rPr>
        <w:t xml:space="preserve">
      Қабылдау алдын ала жазылусыз және жеделдетіп қызмет көрсетусіз, кезек күту тәртібімен жүзеге асырылады. </w:t>
      </w:r>
    </w:p>
    <w:bookmarkStart w:name="z219" w:id="133"/>
    <w:p>
      <w:pPr>
        <w:spacing w:after="0"/>
        <w:ind w:left="0"/>
        <w:jc w:val="both"/>
      </w:pPr>
      <w:r>
        <w:rPr>
          <w:rFonts w:ascii="Times New Roman"/>
          <w:b w:val="false"/>
          <w:i w:val="false"/>
          <w:color w:val="000000"/>
          <w:sz w:val="28"/>
        </w:rPr>
        <w:t>
      2) Мемлекеттік корпорацияда – Қазақстан Республикасының еңбек заңнамасына сәйкес белгіленген жұмыс кестесіне сәйкес демалыс және мереке күндерін қоспағанда, дүйсенбі мен сенбі аралығында түскі үзіліссіз сағат 09.00-ден 20.00-ге дейін.</w:t>
      </w:r>
    </w:p>
    <w:bookmarkEnd w:id="133"/>
    <w:p>
      <w:pPr>
        <w:spacing w:after="0"/>
        <w:ind w:left="0"/>
        <w:jc w:val="both"/>
      </w:pPr>
      <w:r>
        <w:rPr>
          <w:rFonts w:ascii="Times New Roman"/>
          <w:b w:val="false"/>
          <w:i w:val="false"/>
          <w:color w:val="000000"/>
          <w:sz w:val="28"/>
        </w:rPr>
        <w:t>
      қабылдау "электрондық кезек" тәртібінде, көрсетілетін қызметті алушының таңдауы бойынша жеделдетіп қызмет көрсетусіз жүзеге асырылады, "электронды үкімет" порталы (бұдан әрі – портал) арқылы электрондық кезекті броньдауға болады.</w:t>
      </w:r>
    </w:p>
    <w:p>
      <w:pPr>
        <w:spacing w:after="0"/>
        <w:ind w:left="0"/>
        <w:jc w:val="both"/>
      </w:pPr>
      <w:r>
        <w:rPr>
          <w:rFonts w:ascii="Times New Roman"/>
          <w:b w:val="false"/>
          <w:i w:val="false"/>
          <w:color w:val="000000"/>
          <w:sz w:val="28"/>
        </w:rPr>
        <w:t>
      Мемлекеттік қызметті көрсету нәтижелерін ұсыну нысаны: қағаз жүзінде.</w:t>
      </w:r>
    </w:p>
    <w:p>
      <w:pPr>
        <w:spacing w:after="0"/>
        <w:ind w:left="0"/>
        <w:jc w:val="both"/>
      </w:pPr>
      <w:r>
        <w:rPr>
          <w:rFonts w:ascii="Times New Roman"/>
          <w:b w:val="false"/>
          <w:i w:val="false"/>
          <w:color w:val="000000"/>
          <w:sz w:val="28"/>
        </w:rPr>
        <w:t>
      Қабылдау алдын ала жазылусыз және жеделдетіп қызмет көрсетусіз, кезек күту тәртібімен жүзеге асырылады.</w:t>
      </w:r>
    </w:p>
    <w:bookmarkStart w:name="z76" w:id="134"/>
    <w:p>
      <w:pPr>
        <w:spacing w:after="0"/>
        <w:ind w:left="0"/>
        <w:jc w:val="both"/>
      </w:pPr>
      <w:r>
        <w:rPr>
          <w:rFonts w:ascii="Times New Roman"/>
          <w:b w:val="false"/>
          <w:i w:val="false"/>
          <w:color w:val="000000"/>
          <w:sz w:val="28"/>
        </w:rPr>
        <w:t>
      9. Көрсетілетін қызметті алушы жүгінген кезде мемлекеттік қызмет көрсету үшін қажетті құжаттардың тізбесі:</w:t>
      </w:r>
    </w:p>
    <w:bookmarkEnd w:id="134"/>
    <w:bookmarkStart w:name="z220" w:id="135"/>
    <w:p>
      <w:pPr>
        <w:spacing w:after="0"/>
        <w:ind w:left="0"/>
        <w:jc w:val="both"/>
      </w:pPr>
      <w:r>
        <w:rPr>
          <w:rFonts w:ascii="Times New Roman"/>
          <w:b w:val="false"/>
          <w:i w:val="false"/>
          <w:color w:val="000000"/>
          <w:sz w:val="28"/>
        </w:rPr>
        <w:t>
      Көрсетілетін қызметті берушіге:</w:t>
      </w:r>
    </w:p>
    <w:bookmarkEnd w:id="135"/>
    <w:bookmarkStart w:name="z221" w:id="136"/>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өтініш;</w:t>
      </w:r>
    </w:p>
    <w:bookmarkEnd w:id="136"/>
    <w:bookmarkStart w:name="z222" w:id="137"/>
    <w:p>
      <w:pPr>
        <w:spacing w:after="0"/>
        <w:ind w:left="0"/>
        <w:jc w:val="both"/>
      </w:pPr>
      <w:r>
        <w:rPr>
          <w:rFonts w:ascii="Times New Roman"/>
          <w:b w:val="false"/>
          <w:i w:val="false"/>
          <w:color w:val="000000"/>
          <w:sz w:val="28"/>
        </w:rPr>
        <w:t>
      2) жеке тұлғаны куәландыратын құжаттың көшірмесі;</w:t>
      </w:r>
    </w:p>
    <w:bookmarkEnd w:id="137"/>
    <w:bookmarkStart w:name="z223" w:id="138"/>
    <w:p>
      <w:pPr>
        <w:spacing w:after="0"/>
        <w:ind w:left="0"/>
        <w:jc w:val="both"/>
      </w:pPr>
      <w:r>
        <w:rPr>
          <w:rFonts w:ascii="Times New Roman"/>
          <w:b w:val="false"/>
          <w:i w:val="false"/>
          <w:color w:val="000000"/>
          <w:sz w:val="28"/>
        </w:rPr>
        <w:t>
      3) білім туралы құжаттың көшірмесі;</w:t>
      </w:r>
    </w:p>
    <w:bookmarkEnd w:id="138"/>
    <w:bookmarkStart w:name="z224" w:id="139"/>
    <w:p>
      <w:pPr>
        <w:spacing w:after="0"/>
        <w:ind w:left="0"/>
        <w:jc w:val="both"/>
      </w:pPr>
      <w:r>
        <w:rPr>
          <w:rFonts w:ascii="Times New Roman"/>
          <w:b w:val="false"/>
          <w:i w:val="false"/>
          <w:color w:val="000000"/>
          <w:sz w:val="28"/>
        </w:rPr>
        <w:t>
      4) еңбек қызметін растайтын құжаттың көшірмесі;</w:t>
      </w:r>
    </w:p>
    <w:bookmarkEnd w:id="139"/>
    <w:bookmarkStart w:name="z225" w:id="140"/>
    <w:p>
      <w:pPr>
        <w:spacing w:after="0"/>
        <w:ind w:left="0"/>
        <w:jc w:val="both"/>
      </w:pPr>
      <w:r>
        <w:rPr>
          <w:rFonts w:ascii="Times New Roman"/>
          <w:b w:val="false"/>
          <w:i w:val="false"/>
          <w:color w:val="000000"/>
          <w:sz w:val="28"/>
        </w:rPr>
        <w:t>
      5) кадрларды есепке алу жөніндегі жеке парақ және фото;</w:t>
      </w:r>
    </w:p>
    <w:bookmarkEnd w:id="140"/>
    <w:bookmarkStart w:name="z226" w:id="141"/>
    <w:p>
      <w:pPr>
        <w:spacing w:after="0"/>
        <w:ind w:left="0"/>
        <w:jc w:val="both"/>
      </w:pPr>
      <w:r>
        <w:rPr>
          <w:rFonts w:ascii="Times New Roman"/>
          <w:b w:val="false"/>
          <w:i w:val="false"/>
          <w:color w:val="000000"/>
          <w:sz w:val="28"/>
        </w:rPr>
        <w:t>
      6) ескертпелер мен көтермелеулерді көрсете отырып, бұрынғы жұмыс орнынан өндірістік мінездеме;</w:t>
      </w:r>
    </w:p>
    <w:bookmarkEnd w:id="141"/>
    <w:bookmarkStart w:name="z227" w:id="142"/>
    <w:p>
      <w:pPr>
        <w:spacing w:after="0"/>
        <w:ind w:left="0"/>
        <w:jc w:val="both"/>
      </w:pPr>
      <w:r>
        <w:rPr>
          <w:rFonts w:ascii="Times New Roman"/>
          <w:b w:val="false"/>
          <w:i w:val="false"/>
          <w:color w:val="000000"/>
          <w:sz w:val="28"/>
        </w:rPr>
        <w:t>
      7) біліктілік санаты және ғылыми дәрежесі туралы құжаттың көшірмесі (болған жағдайда);</w:t>
      </w:r>
    </w:p>
    <w:bookmarkEnd w:id="142"/>
    <w:bookmarkStart w:name="z228" w:id="143"/>
    <w:p>
      <w:pPr>
        <w:spacing w:after="0"/>
        <w:ind w:left="0"/>
        <w:jc w:val="both"/>
      </w:pPr>
      <w:r>
        <w:rPr>
          <w:rFonts w:ascii="Times New Roman"/>
          <w:b w:val="false"/>
          <w:i w:val="false"/>
          <w:color w:val="000000"/>
          <w:sz w:val="28"/>
        </w:rPr>
        <w:t xml:space="preserve">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тізіліміне № 6697 болып тіркелді) нысанға сәйкес медициналық куәландырудан өтуі туралы құжат;</w:t>
      </w:r>
    </w:p>
    <w:bookmarkEnd w:id="143"/>
    <w:bookmarkStart w:name="z229" w:id="144"/>
    <w:p>
      <w:pPr>
        <w:spacing w:after="0"/>
        <w:ind w:left="0"/>
        <w:jc w:val="both"/>
      </w:pPr>
      <w:r>
        <w:rPr>
          <w:rFonts w:ascii="Times New Roman"/>
          <w:b w:val="false"/>
          <w:i w:val="false"/>
          <w:color w:val="000000"/>
          <w:sz w:val="28"/>
        </w:rPr>
        <w:t xml:space="preserve">
      9) "Құқықтық статистика және арнайы есепке алу жөнiндегі органдарымен жеке тұлғаларға ақпараттық-анықтамалық бойынша қызметін көрсету нұсқаулығын бекіту туралы" Қазақстан Республикасы Бас прокурорының 2017 жылғы 24 наурыздағы № 31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тізіліміне № 14978 болып тіркелді) нысанға сәйкес соттылығының жоқ екендігі туралы анықтама;</w:t>
      </w:r>
    </w:p>
    <w:bookmarkEnd w:id="144"/>
    <w:bookmarkStart w:name="z230" w:id="145"/>
    <w:p>
      <w:pPr>
        <w:spacing w:after="0"/>
        <w:ind w:left="0"/>
        <w:jc w:val="both"/>
      </w:pPr>
      <w:r>
        <w:rPr>
          <w:rFonts w:ascii="Times New Roman"/>
          <w:b w:val="false"/>
          <w:i w:val="false"/>
          <w:color w:val="000000"/>
          <w:sz w:val="28"/>
        </w:rPr>
        <w:t>
      10) Мектепті дамытудың перспективалық жоспары.</w:t>
      </w:r>
    </w:p>
    <w:bookmarkEnd w:id="145"/>
    <w:p>
      <w:pPr>
        <w:spacing w:after="0"/>
        <w:ind w:left="0"/>
        <w:jc w:val="both"/>
      </w:pPr>
      <w:r>
        <w:rPr>
          <w:rFonts w:ascii="Times New Roman"/>
          <w:b w:val="false"/>
          <w:i w:val="false"/>
          <w:color w:val="000000"/>
          <w:sz w:val="28"/>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pPr>
        <w:spacing w:after="0"/>
        <w:ind w:left="0"/>
        <w:jc w:val="both"/>
      </w:pPr>
      <w:r>
        <w:rPr>
          <w:rFonts w:ascii="Times New Roman"/>
          <w:b w:val="false"/>
          <w:i w:val="false"/>
          <w:color w:val="000000"/>
          <w:sz w:val="28"/>
        </w:rPr>
        <w:t>
      Мемлекеттік корпорацияға:</w:t>
      </w:r>
    </w:p>
    <w:bookmarkStart w:name="z231" w:id="146"/>
    <w:p>
      <w:pPr>
        <w:spacing w:after="0"/>
        <w:ind w:left="0"/>
        <w:jc w:val="both"/>
      </w:pPr>
      <w:r>
        <w:rPr>
          <w:rFonts w:ascii="Times New Roman"/>
          <w:b w:val="false"/>
          <w:i w:val="false"/>
          <w:color w:val="000000"/>
          <w:sz w:val="28"/>
        </w:rPr>
        <w:t xml:space="preserve">
      1) осы мемлекеттік көрсетілетін қызмет стандартына </w:t>
      </w:r>
      <w:r>
        <w:rPr>
          <w:rFonts w:ascii="Times New Roman"/>
          <w:b w:val="false"/>
          <w:i w:val="false"/>
          <w:color w:val="000000"/>
          <w:sz w:val="28"/>
        </w:rPr>
        <w:t>1-қосымшаға</w:t>
      </w:r>
      <w:r>
        <w:rPr>
          <w:rFonts w:ascii="Times New Roman"/>
          <w:b w:val="false"/>
          <w:i w:val="false"/>
          <w:color w:val="000000"/>
          <w:sz w:val="28"/>
        </w:rPr>
        <w:t xml:space="preserve"> сәйкес нысан бойынша өтініш;</w:t>
      </w:r>
    </w:p>
    <w:bookmarkEnd w:id="146"/>
    <w:bookmarkStart w:name="z232" w:id="147"/>
    <w:p>
      <w:pPr>
        <w:spacing w:after="0"/>
        <w:ind w:left="0"/>
        <w:jc w:val="both"/>
      </w:pPr>
      <w:r>
        <w:rPr>
          <w:rFonts w:ascii="Times New Roman"/>
          <w:b w:val="false"/>
          <w:i w:val="false"/>
          <w:color w:val="000000"/>
          <w:sz w:val="28"/>
        </w:rPr>
        <w:t>
      2) жеке тұлғаны куәландыратын құжаттың көшірмесі;</w:t>
      </w:r>
    </w:p>
    <w:bookmarkEnd w:id="147"/>
    <w:bookmarkStart w:name="z233" w:id="148"/>
    <w:p>
      <w:pPr>
        <w:spacing w:after="0"/>
        <w:ind w:left="0"/>
        <w:jc w:val="both"/>
      </w:pPr>
      <w:r>
        <w:rPr>
          <w:rFonts w:ascii="Times New Roman"/>
          <w:b w:val="false"/>
          <w:i w:val="false"/>
          <w:color w:val="000000"/>
          <w:sz w:val="28"/>
        </w:rPr>
        <w:t>
      3) білім туралы құжаттың көшірмесі;</w:t>
      </w:r>
    </w:p>
    <w:bookmarkEnd w:id="148"/>
    <w:bookmarkStart w:name="z234" w:id="149"/>
    <w:p>
      <w:pPr>
        <w:spacing w:after="0"/>
        <w:ind w:left="0"/>
        <w:jc w:val="both"/>
      </w:pPr>
      <w:r>
        <w:rPr>
          <w:rFonts w:ascii="Times New Roman"/>
          <w:b w:val="false"/>
          <w:i w:val="false"/>
          <w:color w:val="000000"/>
          <w:sz w:val="28"/>
        </w:rPr>
        <w:t>
      4) еңбек қызметін растайтын құжаттың көшірмесі;</w:t>
      </w:r>
    </w:p>
    <w:bookmarkEnd w:id="149"/>
    <w:bookmarkStart w:name="z235" w:id="150"/>
    <w:p>
      <w:pPr>
        <w:spacing w:after="0"/>
        <w:ind w:left="0"/>
        <w:jc w:val="both"/>
      </w:pPr>
      <w:r>
        <w:rPr>
          <w:rFonts w:ascii="Times New Roman"/>
          <w:b w:val="false"/>
          <w:i w:val="false"/>
          <w:color w:val="000000"/>
          <w:sz w:val="28"/>
        </w:rPr>
        <w:t>
      5) кадрларды есепке алу жөніндегі жеке парақ және фото;</w:t>
      </w:r>
    </w:p>
    <w:bookmarkEnd w:id="150"/>
    <w:bookmarkStart w:name="z236" w:id="151"/>
    <w:p>
      <w:pPr>
        <w:spacing w:after="0"/>
        <w:ind w:left="0"/>
        <w:jc w:val="both"/>
      </w:pPr>
      <w:r>
        <w:rPr>
          <w:rFonts w:ascii="Times New Roman"/>
          <w:b w:val="false"/>
          <w:i w:val="false"/>
          <w:color w:val="000000"/>
          <w:sz w:val="28"/>
        </w:rPr>
        <w:t>
      6) ескертпелер мен көтермелеулерді көрсете отырып, бұрынғы жұмыс орнынан өндірістік мінездеме;</w:t>
      </w:r>
    </w:p>
    <w:bookmarkEnd w:id="151"/>
    <w:bookmarkStart w:name="z237" w:id="152"/>
    <w:p>
      <w:pPr>
        <w:spacing w:after="0"/>
        <w:ind w:left="0"/>
        <w:jc w:val="both"/>
      </w:pPr>
      <w:r>
        <w:rPr>
          <w:rFonts w:ascii="Times New Roman"/>
          <w:b w:val="false"/>
          <w:i w:val="false"/>
          <w:color w:val="000000"/>
          <w:sz w:val="28"/>
        </w:rPr>
        <w:t>
      7) біліктілік санаты және ғылыми дәрежесі туралы құжаттың көшірмесі (болған жағдайда);</w:t>
      </w:r>
    </w:p>
    <w:bookmarkEnd w:id="152"/>
    <w:bookmarkStart w:name="z238" w:id="153"/>
    <w:p>
      <w:pPr>
        <w:spacing w:after="0"/>
        <w:ind w:left="0"/>
        <w:jc w:val="both"/>
      </w:pPr>
      <w:r>
        <w:rPr>
          <w:rFonts w:ascii="Times New Roman"/>
          <w:b w:val="false"/>
          <w:i w:val="false"/>
          <w:color w:val="000000"/>
          <w:sz w:val="28"/>
        </w:rPr>
        <w:t xml:space="preserve">
      8) "Денсаулық сақтау ұйымдарының бастапқы медициналық құжаттама нысандарын бекіту туралы" Қазақстан Республикасы Денсаулық сақтау министрінің м.а. 2010 жылғы 23 қарашадағы № 907 </w:t>
      </w:r>
      <w:r>
        <w:rPr>
          <w:rFonts w:ascii="Times New Roman"/>
          <w:b w:val="false"/>
          <w:i w:val="false"/>
          <w:color w:val="000000"/>
          <w:sz w:val="28"/>
        </w:rPr>
        <w:t>бұйрығымен</w:t>
      </w:r>
      <w:r>
        <w:rPr>
          <w:rFonts w:ascii="Times New Roman"/>
          <w:b w:val="false"/>
          <w:i w:val="false"/>
          <w:color w:val="000000"/>
          <w:sz w:val="28"/>
        </w:rPr>
        <w:t xml:space="preserve"> бекітілген (Нормативтік құқықтық актілерді мемлекеттік тіркеу тізілімінде № 6697 болып тіркелді) нысанға сәйкес медициналық куәландырудан өтуі туралы құжат;</w:t>
      </w:r>
    </w:p>
    <w:bookmarkEnd w:id="153"/>
    <w:bookmarkStart w:name="z239" w:id="154"/>
    <w:p>
      <w:pPr>
        <w:spacing w:after="0"/>
        <w:ind w:left="0"/>
        <w:jc w:val="both"/>
      </w:pPr>
      <w:r>
        <w:rPr>
          <w:rFonts w:ascii="Times New Roman"/>
          <w:b w:val="false"/>
          <w:i w:val="false"/>
          <w:color w:val="000000"/>
          <w:sz w:val="28"/>
        </w:rPr>
        <w:t>
      9) Мектепті дамытудың перспективалық жоспары.</w:t>
      </w:r>
    </w:p>
    <w:bookmarkEnd w:id="154"/>
    <w:p>
      <w:pPr>
        <w:spacing w:after="0"/>
        <w:ind w:left="0"/>
        <w:jc w:val="both"/>
      </w:pPr>
      <w:r>
        <w:rPr>
          <w:rFonts w:ascii="Times New Roman"/>
          <w:b w:val="false"/>
          <w:i w:val="false"/>
          <w:color w:val="000000"/>
          <w:sz w:val="28"/>
        </w:rPr>
        <w:t>
      Конкурсқа қатысу үшін кандидат білім беруді басқару органының қарауына өзінің кәсіби жетістіктері, біліктілігін арттыруы, ғылыми зерттеулері, өзінің педагогикалық тәжірибесін жинақтауы, наградалары (болған жағдайда) туралы материалдарды ұсынуға құқылы</w:t>
      </w:r>
    </w:p>
    <w:p>
      <w:pPr>
        <w:spacing w:after="0"/>
        <w:ind w:left="0"/>
        <w:jc w:val="both"/>
      </w:pPr>
      <w:r>
        <w:rPr>
          <w:rFonts w:ascii="Times New Roman"/>
          <w:b w:val="false"/>
          <w:i w:val="false"/>
          <w:color w:val="000000"/>
          <w:sz w:val="28"/>
        </w:rPr>
        <w:t>
      Мемлекеттік корпорация қызметкері көрсетілетін қызметті алушының жеке басын куәландыратын құжаттар туралы мәліметтерді, тұлғаның соттылығының болуы не болмауы туралы анықтаманы "электронды үкімет" шлюзі арқылы тиісті мемлекеттік ақпараттық жүйелерден алады.</w:t>
      </w:r>
    </w:p>
    <w:p>
      <w:pPr>
        <w:spacing w:after="0"/>
        <w:ind w:left="0"/>
        <w:jc w:val="both"/>
      </w:pPr>
      <w:r>
        <w:rPr>
          <w:rFonts w:ascii="Times New Roman"/>
          <w:b w:val="false"/>
          <w:i w:val="false"/>
          <w:color w:val="000000"/>
          <w:sz w:val="28"/>
        </w:rPr>
        <w:t>
      Мемлекеттік корпорация қызметкері көрсетілетін қызметті алушыдан Қазақстан Республикасының заңдарында өзгеше көзделмесе, мемлекеттік қызмет көрсету кезінде ақпараттық жүйелерде заңмен қорғалған құпиядан тұратын мәліметтерді пайдалануға келісім алады.</w:t>
      </w:r>
    </w:p>
    <w:p>
      <w:pPr>
        <w:spacing w:after="0"/>
        <w:ind w:left="0"/>
        <w:jc w:val="both"/>
      </w:pPr>
      <w:r>
        <w:rPr>
          <w:rFonts w:ascii="Times New Roman"/>
          <w:b w:val="false"/>
          <w:i w:val="false"/>
          <w:color w:val="000000"/>
          <w:sz w:val="28"/>
        </w:rPr>
        <w:t>
      Құжаттар Мемлекеттік корпорация арқылы қабылданған кезде көрсетілетін қызметті алушыға тиісті құжаттардың қабылданғаны туралы қолхат беріледі.</w:t>
      </w:r>
    </w:p>
    <w:p>
      <w:pPr>
        <w:spacing w:after="0"/>
        <w:ind w:left="0"/>
        <w:jc w:val="both"/>
      </w:pPr>
      <w:r>
        <w:rPr>
          <w:rFonts w:ascii="Times New Roman"/>
          <w:b w:val="false"/>
          <w:i w:val="false"/>
          <w:color w:val="000000"/>
          <w:sz w:val="28"/>
        </w:rPr>
        <w:t>
      Мемлекеттік корпорацияда дайын құжаттарды беру жеке басын куәландыратын құжат (не нотариалды куәландыратын сенімхат бойынша оның өкілінің) ұсынған жағдайда, тиісті құжаттардың қабылданғаны туралы қолхат негізінде жүзеге асырылады.</w:t>
      </w:r>
    </w:p>
    <w:p>
      <w:pPr>
        <w:spacing w:after="0"/>
        <w:ind w:left="0"/>
        <w:jc w:val="both"/>
      </w:pPr>
      <w:r>
        <w:rPr>
          <w:rFonts w:ascii="Times New Roman"/>
          <w:b w:val="false"/>
          <w:i w:val="false"/>
          <w:color w:val="000000"/>
          <w:sz w:val="28"/>
        </w:rPr>
        <w:t xml:space="preserve">
      Осы стандарттың 4-тармағында көзделген мерзім өткеннен кейін көрсетілетін қызметті алушы болмаған жағдайда Қазақстан Республикасы Инвестициялар және даму министрінің 2016 жылғы 22 қаңтардағы № 52 бұйрығымен (Нормативтік құқықытық актілерді мемлекеттік тіркеу тізілімінде № 13248 болып тіркелген) бекітілген "Азаматтарға арналған үкімет" мемлекеттік корпорациясының қызметі </w:t>
      </w:r>
      <w:r>
        <w:rPr>
          <w:rFonts w:ascii="Times New Roman"/>
          <w:b w:val="false"/>
          <w:i w:val="false"/>
          <w:color w:val="000000"/>
          <w:sz w:val="28"/>
        </w:rPr>
        <w:t>қағидаларына</w:t>
      </w:r>
      <w:r>
        <w:rPr>
          <w:rFonts w:ascii="Times New Roman"/>
          <w:b w:val="false"/>
          <w:i w:val="false"/>
          <w:color w:val="000000"/>
          <w:sz w:val="28"/>
        </w:rPr>
        <w:t xml:space="preserve"> сәйкес Мемлекеттік корпорация бір ай ішінде кепілдік шартын сақтауды қамтамасыз етеді, содан кейін оны одан әрі сақтау үшін көрсетілген қызметті берушіге тапсырады.</w:t>
      </w:r>
    </w:p>
    <w:p>
      <w:pPr>
        <w:spacing w:after="0"/>
        <w:ind w:left="0"/>
        <w:jc w:val="both"/>
      </w:pPr>
      <w:r>
        <w:rPr>
          <w:rFonts w:ascii="Times New Roman"/>
          <w:b w:val="false"/>
          <w:i w:val="false"/>
          <w:color w:val="000000"/>
          <w:sz w:val="28"/>
        </w:rPr>
        <w:t>
      Көрсетілетін қызметті алушы бір ай өткен соң жүгінген жағдайда</w:t>
      </w:r>
    </w:p>
    <w:p>
      <w:pPr>
        <w:spacing w:after="0"/>
        <w:ind w:left="0"/>
        <w:jc w:val="both"/>
      </w:pPr>
      <w:r>
        <w:rPr>
          <w:rFonts w:ascii="Times New Roman"/>
          <w:b w:val="false"/>
          <w:i w:val="false"/>
          <w:color w:val="000000"/>
          <w:sz w:val="28"/>
        </w:rPr>
        <w:t>
      Мемлекеттік корпорацияның сұранысы бойынша көрсетілетін қызметті беруші бір жұмыс күні ішінде көрсетілетін қызметті алушыға беру үшін Мемлекеттік корпорацияға мемлекеттік қызмет көрсету нәтижесін жолдайды.</w:t>
      </w:r>
    </w:p>
    <w:bookmarkStart w:name="z77" w:id="155"/>
    <w:p>
      <w:pPr>
        <w:spacing w:after="0"/>
        <w:ind w:left="0"/>
        <w:jc w:val="both"/>
      </w:pPr>
      <w:r>
        <w:rPr>
          <w:rFonts w:ascii="Times New Roman"/>
          <w:b w:val="false"/>
          <w:i w:val="false"/>
          <w:color w:val="000000"/>
          <w:sz w:val="28"/>
        </w:rPr>
        <w:t>
      10. Көрсетілетін қызметті беруші:</w:t>
      </w:r>
    </w:p>
    <w:bookmarkEnd w:id="155"/>
    <w:bookmarkStart w:name="z240" w:id="156"/>
    <w:p>
      <w:pPr>
        <w:spacing w:after="0"/>
        <w:ind w:left="0"/>
        <w:jc w:val="both"/>
      </w:pPr>
      <w:r>
        <w:rPr>
          <w:rFonts w:ascii="Times New Roman"/>
          <w:b w:val="false"/>
          <w:i w:val="false"/>
          <w:color w:val="000000"/>
          <w:sz w:val="28"/>
        </w:rPr>
        <w:t>
      1) мемлекеттік қызметті алу үшін көрсетілетін қызметті алушы ұсынған құжаттардың және (немесе) олардағы деректердің дұрыс еместігі белгіленген;</w:t>
      </w:r>
    </w:p>
    <w:bookmarkEnd w:id="156"/>
    <w:bookmarkStart w:name="z241" w:id="157"/>
    <w:p>
      <w:pPr>
        <w:spacing w:after="0"/>
        <w:ind w:left="0"/>
        <w:jc w:val="both"/>
      </w:pPr>
      <w:r>
        <w:rPr>
          <w:rFonts w:ascii="Times New Roman"/>
          <w:b w:val="false"/>
          <w:i w:val="false"/>
          <w:color w:val="000000"/>
          <w:sz w:val="28"/>
        </w:rPr>
        <w:t>
      2) көрсетілетін қызметті алушы және (немесе) мемлекеттік қызмет көрсету үшін материалдар, деректер және мәліметтер қажетті талаптарға сәйкес келмеген жағдайда мемлекеттік қызмет көрсетуден бас тартады.</w:t>
      </w:r>
    </w:p>
    <w:bookmarkEnd w:id="157"/>
    <w:p>
      <w:pPr>
        <w:spacing w:after="0"/>
        <w:ind w:left="0"/>
        <w:jc w:val="both"/>
      </w:pPr>
      <w:r>
        <w:rPr>
          <w:rFonts w:ascii="Times New Roman"/>
          <w:b w:val="false"/>
          <w:i w:val="false"/>
          <w:color w:val="000000"/>
          <w:sz w:val="28"/>
        </w:rPr>
        <w:t>
      Көрсетілетін қызметті алушы осы мемлекеттік көрсетілетін қызмет стандартына 9-тармағында көзделген тізбеге сәйкес толық емес құжаттар топтамасын және (немесе) қолданыстағы мерзімі өткен құжаттарды ұсынған жағдайда көрсетілетін қызметті алушы еркін түрдегі нысан бойынша құжаттарды қабылдаудан бас тарту туралы қолхат береді.</w:t>
      </w:r>
    </w:p>
    <w:p>
      <w:pPr>
        <w:spacing w:after="0"/>
        <w:ind w:left="0"/>
        <w:jc w:val="both"/>
      </w:pPr>
      <w:r>
        <w:rPr>
          <w:rFonts w:ascii="Times New Roman"/>
          <w:b w:val="false"/>
          <w:i w:val="false"/>
          <w:color w:val="000000"/>
          <w:sz w:val="28"/>
        </w:rPr>
        <w:t xml:space="preserve">
      Көрсетілетін қызметті алушы осы мемлекеттік көрсетілетін қызмет стандартының 9-тармағында қарастырылған тізбеге сәйкес құжаттар топтамасын толық ұсынбаған жағдайда, Мемлекеттік корпорация қызметкері өтінішті қабылдаудан бас таратады және осы мемлекеттік көрсетілетін қызмет стандартына </w:t>
      </w:r>
      <w:r>
        <w:rPr>
          <w:rFonts w:ascii="Times New Roman"/>
          <w:b w:val="false"/>
          <w:i w:val="false"/>
          <w:color w:val="000000"/>
          <w:sz w:val="28"/>
        </w:rPr>
        <w:t>2-қосымшаға</w:t>
      </w:r>
      <w:r>
        <w:rPr>
          <w:rFonts w:ascii="Times New Roman"/>
          <w:b w:val="false"/>
          <w:i w:val="false"/>
          <w:color w:val="000000"/>
          <w:sz w:val="28"/>
        </w:rPr>
        <w:t xml:space="preserve"> сәйкес нысан бойынша қолхат береді.</w:t>
      </w:r>
    </w:p>
    <w:bookmarkStart w:name="z78" w:id="158"/>
    <w:p>
      <w:pPr>
        <w:spacing w:after="0"/>
        <w:ind w:left="0"/>
        <w:jc w:val="left"/>
      </w:pPr>
      <w:r>
        <w:rPr>
          <w:rFonts w:ascii="Times New Roman"/>
          <w:b/>
          <w:i w:val="false"/>
          <w:color w:val="000000"/>
        </w:rPr>
        <w:t xml:space="preserve"> 3-тарау. Мемлекеттік қызмет көрсету мәселелері бойынша "Азаматтарға арналған үкімет" мемлекеттік корпорациясы және (немесе) оның қызметкерлерінің шешімдеріне, әрекетіне (әрекетсіздігіне) шағымдану тәртібі</w:t>
      </w:r>
    </w:p>
    <w:bookmarkEnd w:id="158"/>
    <w:bookmarkStart w:name="z79" w:id="159"/>
    <w:p>
      <w:pPr>
        <w:spacing w:after="0"/>
        <w:ind w:left="0"/>
        <w:jc w:val="both"/>
      </w:pPr>
      <w:r>
        <w:rPr>
          <w:rFonts w:ascii="Times New Roman"/>
          <w:b w:val="false"/>
          <w:i w:val="false"/>
          <w:color w:val="000000"/>
          <w:sz w:val="28"/>
        </w:rPr>
        <w:t>
      11. Мемлекеттік қызмет көрсету мәселелері бойынша көрсетілетін қызметті берушінің және (немесе) оның лауазымды адамдарының әрекетіне (әрекетсіздігіне) шағымдану үшін жазбаша түрде шағым осы мемлекеттік көрсетілетін қызмет стандартының 14-тармағында көрсетілген мекенжайлар бойынша көрсетілетін қызметті беруші басшысының атына немесе мына мекенжай бойынша: 010000, Астана қаласы, Мәңгілік ел, 8, Министрлік басшысының атына жолданады.</w:t>
      </w:r>
    </w:p>
    <w:bookmarkEnd w:id="159"/>
    <w:p>
      <w:pPr>
        <w:spacing w:after="0"/>
        <w:ind w:left="0"/>
        <w:jc w:val="both"/>
      </w:pPr>
      <w:r>
        <w:rPr>
          <w:rFonts w:ascii="Times New Roman"/>
          <w:b w:val="false"/>
          <w:i w:val="false"/>
          <w:color w:val="000000"/>
          <w:sz w:val="28"/>
        </w:rPr>
        <w:t>
      Шағым пошта арқылы жазбаша нысанда, көрсетілетін қызметті берушінің кеңсесі арқылы қолма-қол қабылданады.</w:t>
      </w:r>
    </w:p>
    <w:p>
      <w:pPr>
        <w:spacing w:after="0"/>
        <w:ind w:left="0"/>
        <w:jc w:val="both"/>
      </w:pPr>
      <w:r>
        <w:rPr>
          <w:rFonts w:ascii="Times New Roman"/>
          <w:b w:val="false"/>
          <w:i w:val="false"/>
          <w:color w:val="000000"/>
          <w:sz w:val="28"/>
        </w:rPr>
        <w:t>
      Жеке тұлғаның шағымында оның тегі, аты, әкесінің аты (бар болcа), пошталық мекенжайы, байланыс телефоны көрсетіледі.</w:t>
      </w:r>
    </w:p>
    <w:p>
      <w:pPr>
        <w:spacing w:after="0"/>
        <w:ind w:left="0"/>
        <w:jc w:val="both"/>
      </w:pPr>
      <w:r>
        <w:rPr>
          <w:rFonts w:ascii="Times New Roman"/>
          <w:b w:val="false"/>
          <w:i w:val="false"/>
          <w:color w:val="000000"/>
          <w:sz w:val="28"/>
        </w:rPr>
        <w:t>
      Мемлекеттік корпорацияда, көрсетілетін қызметті берушінің кеңсесінде шағымды қабылдаған адамның тегі мен аты-жөні, берілген шағымға жауап алу мерзімі мен орны көрсетіле отырып, оны тіркеу (мөртабан, кіріс нөмірі және тіркелген күні шағымның екінші данасында немесе шағымға ілеспе хатта қойылады) шағымның қабылданғанын растау болып табылады.</w:t>
      </w:r>
    </w:p>
    <w:p>
      <w:pPr>
        <w:spacing w:after="0"/>
        <w:ind w:left="0"/>
        <w:jc w:val="both"/>
      </w:pPr>
      <w:r>
        <w:rPr>
          <w:rFonts w:ascii="Times New Roman"/>
          <w:b w:val="false"/>
          <w:i w:val="false"/>
          <w:color w:val="000000"/>
          <w:sz w:val="28"/>
        </w:rPr>
        <w:t>
      Мемлекеттік корпорация арқылы жүгінген кезде шағым жасаудың тәртібі туралы ақпаратты бірыңғай байланыс орталығының: 1414, 8 800 080 7777 телефоны бойынша алуға болады.</w:t>
      </w:r>
    </w:p>
    <w:p>
      <w:pPr>
        <w:spacing w:after="0"/>
        <w:ind w:left="0"/>
        <w:jc w:val="both"/>
      </w:pPr>
      <w:r>
        <w:rPr>
          <w:rFonts w:ascii="Times New Roman"/>
          <w:b w:val="false"/>
          <w:i w:val="false"/>
          <w:color w:val="000000"/>
          <w:sz w:val="28"/>
        </w:rPr>
        <w:t xml:space="preserve">
      Көрсетілетін қызметті берушінің мекенжайына келіп түскен көрсетілетін қызметті алушының мемлекеттік қызмет көрсету мәселелері бойынша шағымы тіркелген күнінен бастап 5 (бес) жұмыс күні ішінде қарауға жатады. </w:t>
      </w:r>
    </w:p>
    <w:p>
      <w:pPr>
        <w:spacing w:after="0"/>
        <w:ind w:left="0"/>
        <w:jc w:val="both"/>
      </w:pPr>
      <w:r>
        <w:rPr>
          <w:rFonts w:ascii="Times New Roman"/>
          <w:b w:val="false"/>
          <w:i w:val="false"/>
          <w:color w:val="000000"/>
          <w:sz w:val="28"/>
        </w:rPr>
        <w:t>
      Шағымды қарау нәтижелері туралы дәлелді жауап көрсетілетін қызметті алушыға пошта арқылы не көрсетілетін қызметті берушінің кеңсесінде немесе Мемлекеттік корпорацияда қолма-қол беріледі.</w:t>
      </w:r>
    </w:p>
    <w:p>
      <w:pPr>
        <w:spacing w:after="0"/>
        <w:ind w:left="0"/>
        <w:jc w:val="both"/>
      </w:pPr>
      <w:r>
        <w:rPr>
          <w:rFonts w:ascii="Times New Roman"/>
          <w:b w:val="false"/>
          <w:i w:val="false"/>
          <w:color w:val="000000"/>
          <w:sz w:val="28"/>
        </w:rPr>
        <w:t>
      Көрсетілген мемлекеттік қызметтің нәтижелерімен келіспеген жағдайда, көрсетілетін қызметті алушы мемлекеттік қызмет көрсету сапасын бағалау және бақылау жөніндегі уәкілетті органға шағыммен жүгіне алады.</w:t>
      </w:r>
    </w:p>
    <w:p>
      <w:pPr>
        <w:spacing w:after="0"/>
        <w:ind w:left="0"/>
        <w:jc w:val="both"/>
      </w:pPr>
      <w:r>
        <w:rPr>
          <w:rFonts w:ascii="Times New Roman"/>
          <w:b w:val="false"/>
          <w:i w:val="false"/>
          <w:color w:val="000000"/>
          <w:sz w:val="28"/>
        </w:rPr>
        <w:t>
      Мемлекеттiк қызмет көрсету сапасын бағалау және бақылау жөнiндегi уәкiлеттi органның мекенжайына келіп түскен көрсетілетін қызметті алушының шағымы тіркелген күнінен бастап он бес жұмыс күні ішінде қарауға жатады.</w:t>
      </w:r>
    </w:p>
    <w:bookmarkStart w:name="z80" w:id="160"/>
    <w:p>
      <w:pPr>
        <w:spacing w:after="0"/>
        <w:ind w:left="0"/>
        <w:jc w:val="both"/>
      </w:pPr>
      <w:r>
        <w:rPr>
          <w:rFonts w:ascii="Times New Roman"/>
          <w:b w:val="false"/>
          <w:i w:val="false"/>
          <w:color w:val="000000"/>
          <w:sz w:val="28"/>
        </w:rPr>
        <w:t>
      12. Көрсетілген мемлекеттік қызмет нәтижелерімен келіспеген жағдайларда, көрсетілетін қызметті алушы Қазақстан Республикасының заңнамасында белгіленген тәртіппен сотқа жүгінеді.</w:t>
      </w:r>
    </w:p>
    <w:bookmarkEnd w:id="160"/>
    <w:bookmarkStart w:name="z81" w:id="161"/>
    <w:p>
      <w:pPr>
        <w:spacing w:after="0"/>
        <w:ind w:left="0"/>
        <w:jc w:val="left"/>
      </w:pPr>
      <w:r>
        <w:rPr>
          <w:rFonts w:ascii="Times New Roman"/>
          <w:b/>
          <w:i w:val="false"/>
          <w:color w:val="000000"/>
        </w:rPr>
        <w:t xml:space="preserve"> 4-тарау. Мемлекеттік қызмет көрсетудің, оның ішінде "Азаматтарға арналған үкімет" мемлекеттік корпорациясы" коммерциялық емес акционерлік қоғамы арқылы көрсетілетін қызмет ерекшеліктері ескеріле отырып қойылатын өзге де талаптар</w:t>
      </w:r>
    </w:p>
    <w:bookmarkEnd w:id="161"/>
    <w:bookmarkStart w:name="z82" w:id="162"/>
    <w:p>
      <w:pPr>
        <w:spacing w:after="0"/>
        <w:ind w:left="0"/>
        <w:jc w:val="both"/>
      </w:pPr>
      <w:r>
        <w:rPr>
          <w:rFonts w:ascii="Times New Roman"/>
          <w:b w:val="false"/>
          <w:i w:val="false"/>
          <w:color w:val="000000"/>
          <w:sz w:val="28"/>
        </w:rPr>
        <w:t>
      13. Тіршілік әрекетін шектейтін ағза функцияларының тұрақты бұзушылықтары бар, денсаулығы нашар көрсетілетін қызметті алушыларға, қажет болған жағдайда, мемлекеттік қызметті көрсету үшін құжаттарын қабылдауды Бірыңғай байланыс орталығы: 1414, 8 800 080 7777 арқылы жүгіну жолымен Мемлекеттік корпорацияның жұмыскері тұрғылықты жеріне барып жүргізеді.</w:t>
      </w:r>
    </w:p>
    <w:bookmarkEnd w:id="162"/>
    <w:bookmarkStart w:name="z83" w:id="163"/>
    <w:p>
      <w:pPr>
        <w:spacing w:after="0"/>
        <w:ind w:left="0"/>
        <w:jc w:val="both"/>
      </w:pPr>
      <w:r>
        <w:rPr>
          <w:rFonts w:ascii="Times New Roman"/>
          <w:b w:val="false"/>
          <w:i w:val="false"/>
          <w:color w:val="000000"/>
          <w:sz w:val="28"/>
        </w:rPr>
        <w:t>
      14. Мемлекеттік қызмет көрсету мекенжайлары мен орындары:</w:t>
      </w:r>
    </w:p>
    <w:bookmarkEnd w:id="163"/>
    <w:p>
      <w:pPr>
        <w:spacing w:after="0"/>
        <w:ind w:left="0"/>
        <w:jc w:val="both"/>
      </w:pPr>
      <w:r>
        <w:rPr>
          <w:rFonts w:ascii="Times New Roman"/>
          <w:b w:val="false"/>
          <w:i w:val="false"/>
          <w:color w:val="000000"/>
          <w:sz w:val="28"/>
        </w:rPr>
        <w:t>
      1) Министрліктің интернет-ресурсында: www.edu.gov.kz;</w:t>
      </w:r>
    </w:p>
    <w:p>
      <w:pPr>
        <w:spacing w:after="0"/>
        <w:ind w:left="0"/>
        <w:jc w:val="both"/>
      </w:pPr>
      <w:r>
        <w:rPr>
          <w:rFonts w:ascii="Times New Roman"/>
          <w:b w:val="false"/>
          <w:i w:val="false"/>
          <w:color w:val="000000"/>
          <w:sz w:val="28"/>
        </w:rPr>
        <w:t>
      2) Мемлекеттік корпорацияның интернет-ресурсында: www.gov4c.kz. орналастырылған.</w:t>
      </w:r>
    </w:p>
    <w:bookmarkStart w:name="z84" w:id="164"/>
    <w:p>
      <w:pPr>
        <w:spacing w:after="0"/>
        <w:ind w:left="0"/>
        <w:jc w:val="both"/>
      </w:pPr>
      <w:r>
        <w:rPr>
          <w:rFonts w:ascii="Times New Roman"/>
          <w:b w:val="false"/>
          <w:i w:val="false"/>
          <w:color w:val="000000"/>
          <w:sz w:val="28"/>
        </w:rPr>
        <w:t>
      15. Қызмет беруші электрондық цифрлы қолы болған жағдайда портал арқылы мемлекеттік қызметті алуға мүмкіндігі бар.</w:t>
      </w:r>
    </w:p>
    <w:bookmarkEnd w:id="164"/>
    <w:bookmarkStart w:name="z85" w:id="165"/>
    <w:p>
      <w:pPr>
        <w:spacing w:after="0"/>
        <w:ind w:left="0"/>
        <w:jc w:val="both"/>
      </w:pPr>
      <w:r>
        <w:rPr>
          <w:rFonts w:ascii="Times New Roman"/>
          <w:b w:val="false"/>
          <w:i w:val="false"/>
          <w:color w:val="000000"/>
          <w:sz w:val="28"/>
        </w:rPr>
        <w:t>
      16. Көрсетілетін қызметті алушының мемлекеттік қызмет көрсетудің тәртібі мен деңгейі туралы ақпаратты қашықтықтан қол жеткізу режимінде ЭЦҚ болған жағдайда порталдың "жеке кабинеті", сондай-ақ бірыңғай байланыс орталығы: 1414, 8 800 080 7777 арқылы алуға мүмкіндігі бар.</w:t>
      </w:r>
    </w:p>
    <w:bookmarkEnd w:id="165"/>
    <w:bookmarkStart w:name="z86" w:id="166"/>
    <w:p>
      <w:pPr>
        <w:spacing w:after="0"/>
        <w:ind w:left="0"/>
        <w:jc w:val="both"/>
      </w:pPr>
      <w:r>
        <w:rPr>
          <w:rFonts w:ascii="Times New Roman"/>
          <w:b w:val="false"/>
          <w:i w:val="false"/>
          <w:color w:val="000000"/>
          <w:sz w:val="28"/>
        </w:rPr>
        <w:t xml:space="preserve">
      17. Мемлекеттік қызмет көрсету мәселелері бойынша анықтама қызметтерінің байланыс телефоны Министрліктің интернет-ресурсында: www.edu.gov.kz орналасқан. </w:t>
      </w:r>
    </w:p>
    <w:bookmarkEnd w:id="166"/>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"Республикалық маңызы бар</w:t>
            </w:r>
            <w:r>
              <w:br/>
            </w:r>
            <w:r>
              <w:rPr>
                <w:rFonts w:ascii="Times New Roman"/>
                <w:b w:val="false"/>
                <w:i w:val="false"/>
                <w:color w:val="000000"/>
                <w:sz w:val="20"/>
              </w:rPr>
              <w:t>мемлекеттік орта білім беру</w:t>
            </w:r>
            <w:r>
              <w:br/>
            </w:r>
            <w:r>
              <w:rPr>
                <w:rFonts w:ascii="Times New Roman"/>
                <w:b w:val="false"/>
                <w:i w:val="false"/>
                <w:color w:val="000000"/>
                <w:sz w:val="20"/>
              </w:rPr>
              <w:t>мекемелерінің басшылары</w:t>
            </w:r>
            <w:r>
              <w:br/>
            </w:r>
            <w:r>
              <w:rPr>
                <w:rFonts w:ascii="Times New Roman"/>
                <w:b w:val="false"/>
                <w:i w:val="false"/>
                <w:color w:val="000000"/>
                <w:sz w:val="20"/>
              </w:rPr>
              <w:t>лауазымдарына орналасу</w:t>
            </w:r>
            <w:r>
              <w:br/>
            </w:r>
            <w:r>
              <w:rPr>
                <w:rFonts w:ascii="Times New Roman"/>
                <w:b w:val="false"/>
                <w:i w:val="false"/>
                <w:color w:val="000000"/>
                <w:sz w:val="20"/>
              </w:rPr>
              <w:t>конкурсына қатысу үшін</w:t>
            </w:r>
            <w:r>
              <w:br/>
            </w:r>
            <w:r>
              <w:rPr>
                <w:rFonts w:ascii="Times New Roman"/>
                <w:b w:val="false"/>
                <w:i w:val="false"/>
                <w:color w:val="000000"/>
                <w:sz w:val="20"/>
              </w:rPr>
              <w:t>құжаттарды қабылдау"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1-қосымша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bl>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(конкурстық комиссияның атауы)</w:t>
      </w:r>
    </w:p>
    <w:p>
      <w:pPr>
        <w:spacing w:after="0"/>
        <w:ind w:left="0"/>
        <w:jc w:val="both"/>
      </w:pPr>
      <w:r>
        <w:rPr>
          <w:rFonts w:ascii="Times New Roman"/>
          <w:b w:val="false"/>
          <w:i w:val="false"/>
          <w:color w:val="000000"/>
          <w:sz w:val="28"/>
        </w:rPr>
        <w:t>
      __________________________________________________________________________</w:t>
      </w:r>
    </w:p>
    <w:p>
      <w:pPr>
        <w:spacing w:after="0"/>
        <w:ind w:left="0"/>
        <w:jc w:val="both"/>
      </w:pPr>
      <w:r>
        <w:rPr>
          <w:rFonts w:ascii="Times New Roman"/>
          <w:b w:val="false"/>
          <w:i w:val="false"/>
          <w:color w:val="000000"/>
          <w:sz w:val="28"/>
        </w:rPr>
        <w:t>
      (кандидаттың тегі, аты және әкесінің аты (болған жағдайда))</w:t>
      </w:r>
    </w:p>
    <w:p>
      <w:pPr>
        <w:spacing w:after="0"/>
        <w:ind w:left="0"/>
        <w:jc w:val="both"/>
      </w:pPr>
      <w:r>
        <w:rPr>
          <w:rFonts w:ascii="Times New Roman"/>
          <w:b w:val="false"/>
          <w:i w:val="false"/>
          <w:color w:val="000000"/>
          <w:sz w:val="28"/>
        </w:rPr>
        <w:t>
      _________________________________________________________________________</w:t>
      </w:r>
    </w:p>
    <w:p>
      <w:pPr>
        <w:spacing w:after="0"/>
        <w:ind w:left="0"/>
        <w:jc w:val="both"/>
      </w:pPr>
      <w:r>
        <w:rPr>
          <w:rFonts w:ascii="Times New Roman"/>
          <w:b w:val="false"/>
          <w:i w:val="false"/>
          <w:color w:val="000000"/>
          <w:sz w:val="28"/>
        </w:rPr>
        <w:t>
      (лауазымы, жұмыс орны)</w:t>
      </w:r>
    </w:p>
    <w:p>
      <w:pPr>
        <w:spacing w:after="0"/>
        <w:ind w:left="0"/>
        <w:jc w:val="both"/>
      </w:pPr>
      <w:r>
        <w:rPr>
          <w:rFonts w:ascii="Times New Roman"/>
          <w:b w:val="false"/>
          <w:i w:val="false"/>
          <w:color w:val="000000"/>
          <w:sz w:val="28"/>
        </w:rPr>
        <w:t>
      _________________________________________________________________________</w:t>
      </w:r>
    </w:p>
    <w:p>
      <w:pPr>
        <w:spacing w:after="0"/>
        <w:ind w:left="0"/>
        <w:jc w:val="both"/>
      </w:pPr>
      <w:r>
        <w:rPr>
          <w:rFonts w:ascii="Times New Roman"/>
          <w:b w:val="false"/>
          <w:i w:val="false"/>
          <w:color w:val="000000"/>
          <w:sz w:val="28"/>
        </w:rPr>
        <w:t>
      тұрғылықты тіркеу орны, нақты тұратын жері, байланыс телефондары</w:t>
      </w:r>
    </w:p>
    <w:p>
      <w:pPr>
        <w:spacing w:after="0"/>
        <w:ind w:left="0"/>
        <w:jc w:val="left"/>
      </w:pPr>
      <w:r>
        <w:rPr>
          <w:rFonts w:ascii="Times New Roman"/>
          <w:b/>
          <w:i w:val="false"/>
          <w:color w:val="000000"/>
        </w:rPr>
        <w:t xml:space="preserve"> Өтініш</w:t>
      </w:r>
    </w:p>
    <w:p>
      <w:pPr>
        <w:spacing w:after="0"/>
        <w:ind w:left="0"/>
        <w:jc w:val="both"/>
      </w:pPr>
      <w:r>
        <w:rPr>
          <w:rFonts w:ascii="Times New Roman"/>
          <w:b w:val="false"/>
          <w:i w:val="false"/>
          <w:color w:val="000000"/>
          <w:sz w:val="28"/>
        </w:rPr>
        <w:t>
      Мені 20 ___ жылы ____________________________________ бос лауазымдарына</w:t>
      </w:r>
    </w:p>
    <w:p>
      <w:pPr>
        <w:spacing w:after="0"/>
        <w:ind w:left="0"/>
        <w:jc w:val="both"/>
      </w:pPr>
      <w:r>
        <w:rPr>
          <w:rFonts w:ascii="Times New Roman"/>
          <w:b w:val="false"/>
          <w:i w:val="false"/>
          <w:color w:val="000000"/>
          <w:sz w:val="28"/>
        </w:rPr>
        <w:t xml:space="preserve">
      </w:t>
      </w:r>
      <w:r>
        <w:rPr>
          <w:rFonts w:ascii="Times New Roman"/>
          <w:b w:val="false"/>
          <w:i/>
          <w:color w:val="000000"/>
          <w:sz w:val="28"/>
        </w:rPr>
        <w:t>Білім беру ұйымының атауы</w:t>
      </w:r>
    </w:p>
    <w:p>
      <w:pPr>
        <w:spacing w:after="0"/>
        <w:ind w:left="0"/>
        <w:jc w:val="both"/>
      </w:pPr>
      <w:r>
        <w:rPr>
          <w:rFonts w:ascii="Times New Roman"/>
          <w:b w:val="false"/>
          <w:i w:val="false"/>
          <w:color w:val="000000"/>
          <w:sz w:val="28"/>
        </w:rPr>
        <w:t>
      орналасу конкурсына қатысуға рұқсат беруіңізді сұраймын.</w:t>
      </w:r>
    </w:p>
    <w:p>
      <w:pPr>
        <w:spacing w:after="0"/>
        <w:ind w:left="0"/>
        <w:jc w:val="both"/>
      </w:pPr>
      <w:r>
        <w:rPr>
          <w:rFonts w:ascii="Times New Roman"/>
          <w:b w:val="false"/>
          <w:i w:val="false"/>
          <w:color w:val="000000"/>
          <w:sz w:val="28"/>
        </w:rPr>
        <w:t>
      Қазіргі уақытта _______________________________________ жұмыс жасаймын.</w:t>
      </w:r>
    </w:p>
    <w:p>
      <w:pPr>
        <w:spacing w:after="0"/>
        <w:ind w:left="0"/>
        <w:jc w:val="both"/>
      </w:pPr>
      <w:r>
        <w:rPr>
          <w:rFonts w:ascii="Times New Roman"/>
          <w:b w:val="false"/>
          <w:i w:val="false"/>
          <w:color w:val="000000"/>
          <w:sz w:val="28"/>
        </w:rPr>
        <w:t xml:space="preserve">
      </w:t>
      </w:r>
      <w:r>
        <w:rPr>
          <w:rFonts w:ascii="Times New Roman"/>
          <w:b w:val="false"/>
          <w:i/>
          <w:color w:val="000000"/>
          <w:sz w:val="28"/>
        </w:rPr>
        <w:t>Білім беру ұйымының атауы</w:t>
      </w:r>
    </w:p>
    <w:p>
      <w:pPr>
        <w:spacing w:after="0"/>
        <w:ind w:left="0"/>
        <w:jc w:val="both"/>
      </w:pPr>
      <w:r>
        <w:rPr>
          <w:rFonts w:ascii="Times New Roman"/>
          <w:b w:val="false"/>
          <w:i w:val="false"/>
          <w:color w:val="000000"/>
          <w:sz w:val="28"/>
        </w:rPr>
        <w:t>
      Келесі жұмыс нәтижелерін негізге аламын 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both"/>
      </w:pPr>
      <w:r>
        <w:rPr>
          <w:rFonts w:ascii="Times New Roman"/>
          <w:b w:val="false"/>
          <w:i w:val="false"/>
          <w:color w:val="000000"/>
          <w:sz w:val="28"/>
        </w:rPr>
        <w:t>
      ________________________________________________________________________________</w:t>
      </w:r>
    </w:p>
    <w:p>
      <w:pPr>
        <w:spacing w:after="0"/>
        <w:ind w:left="0"/>
        <w:jc w:val="left"/>
      </w:pPr>
      <w:r>
        <w:rPr>
          <w:rFonts w:ascii="Times New Roman"/>
          <w:b/>
          <w:i w:val="false"/>
          <w:color w:val="000000"/>
        </w:rPr>
        <w:t xml:space="preserve"> Өзім туралы келесі мәліметті хабарлаймын: Білімі: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518"/>
        <w:gridCol w:w="3262"/>
        <w:gridCol w:w="4520"/>
      </w:tblGrid>
      <w:tr>
        <w:trPr>
          <w:trHeight w:val="30" w:hRule="atLeast"/>
        </w:trPr>
        <w:tc>
          <w:tcPr>
            <w:tcW w:w="45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орнының атауы</w:t>
            </w:r>
          </w:p>
        </w:tc>
        <w:tc>
          <w:tcPr>
            <w:tcW w:w="3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Оқу кезеңі</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Диплом бойынша мамандық</w:t>
            </w:r>
          </w:p>
        </w:tc>
      </w:tr>
      <w:tr>
        <w:trPr>
          <w:trHeight w:val="30" w:hRule="atLeast"/>
        </w:trPr>
        <w:tc>
          <w:tcPr>
            <w:tcW w:w="45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2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45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left"/>
      </w:pPr>
      <w:r>
        <w:rPr>
          <w:rFonts w:ascii="Times New Roman"/>
          <w:b/>
          <w:i w:val="false"/>
          <w:color w:val="000000"/>
        </w:rPr>
        <w:t xml:space="preserve"> Жұмыс өтілі:</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890"/>
        <w:gridCol w:w="3075"/>
        <w:gridCol w:w="1891"/>
        <w:gridCol w:w="5444"/>
      </w:tblGrid>
      <w:tr>
        <w:trPr>
          <w:trHeight w:val="30" w:hRule="atLeast"/>
        </w:trPr>
        <w:tc>
          <w:tcPr>
            <w:tcW w:w="1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Жалпы</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Мамандық бойынша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Педагогикалық</w:t>
            </w:r>
          </w:p>
        </w:tc>
        <w:tc>
          <w:tcPr>
            <w:tcW w:w="54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both"/>
            </w:pPr>
            <w:r>
              <w:rPr>
                <w:rFonts w:ascii="Times New Roman"/>
                <w:b w:val="false"/>
                <w:i w:val="false"/>
                <w:color w:val="000000"/>
                <w:sz w:val="20"/>
              </w:rPr>
              <w:t xml:space="preserve">
Осы білім беру ұйымында </w:t>
            </w:r>
          </w:p>
        </w:tc>
      </w:tr>
      <w:tr>
        <w:trPr>
          <w:trHeight w:val="30" w:hRule="atLeast"/>
        </w:trPr>
        <w:tc>
          <w:tcPr>
            <w:tcW w:w="18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307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189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c>
          <w:tcPr>
            <w:tcW w:w="544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both"/>
            </w:pPr>
            <w:r>
              <w:br/>
            </w:r>
            <w:r>
              <w:rPr>
                <w:rFonts w:ascii="Times New Roman"/>
                <w:b w:val="false"/>
                <w:i w:val="false"/>
                <w:color w:val="000000"/>
                <w:sz w:val="20"/>
              </w:rPr>
              <w:t>
</w:t>
            </w:r>
          </w:p>
        </w:tc>
      </w:tr>
    </w:tbl>
    <w:p>
      <w:pPr>
        <w:spacing w:after="0"/>
        <w:ind w:left="0"/>
        <w:jc w:val="both"/>
      </w:pPr>
      <w:r>
        <w:rPr>
          <w:rFonts w:ascii="Times New Roman"/>
          <w:b w:val="false"/>
          <w:i w:val="false"/>
          <w:color w:val="000000"/>
          <w:sz w:val="28"/>
        </w:rPr>
        <w:t>
      Наградалар, атағы, ғылыми дәрежесі, ғылыми атағы алынған (берілген) жылын көрсете</w:t>
      </w:r>
    </w:p>
    <w:p>
      <w:pPr>
        <w:spacing w:after="0"/>
        <w:ind w:left="0"/>
        <w:jc w:val="both"/>
      </w:pPr>
      <w:r>
        <w:rPr>
          <w:rFonts w:ascii="Times New Roman"/>
          <w:b w:val="false"/>
          <w:i w:val="false"/>
          <w:color w:val="000000"/>
          <w:sz w:val="28"/>
        </w:rPr>
        <w:t>
      отырып _________________________________________________________________________</w:t>
      </w:r>
    </w:p>
    <w:p>
      <w:pPr>
        <w:spacing w:after="0"/>
        <w:ind w:left="0"/>
        <w:jc w:val="both"/>
      </w:pPr>
      <w:r>
        <w:rPr>
          <w:rFonts w:ascii="Times New Roman"/>
          <w:b w:val="false"/>
          <w:i w:val="false"/>
          <w:color w:val="000000"/>
          <w:sz w:val="28"/>
        </w:rPr>
        <w:t>
      Конкурс қағидаларымен таныстым</w:t>
      </w:r>
    </w:p>
    <w:p>
      <w:pPr>
        <w:spacing w:after="0"/>
        <w:ind w:left="0"/>
        <w:jc w:val="both"/>
      </w:pPr>
      <w:r>
        <w:rPr>
          <w:rFonts w:ascii="Times New Roman"/>
          <w:b w:val="false"/>
          <w:i w:val="false"/>
          <w:color w:val="000000"/>
          <w:sz w:val="28"/>
        </w:rPr>
        <w:t>
      20____жылғы "____"_______________ __________________________</w:t>
      </w:r>
    </w:p>
    <w:p>
      <w:pPr>
        <w:spacing w:after="0"/>
        <w:ind w:left="0"/>
        <w:jc w:val="both"/>
      </w:pPr>
      <w:r>
        <w:rPr>
          <w:rFonts w:ascii="Times New Roman"/>
          <w:b w:val="false"/>
          <w:i w:val="false"/>
          <w:color w:val="000000"/>
          <w:sz w:val="28"/>
        </w:rPr>
        <w:t>
      (Қолы)</w:t>
      </w:r>
    </w:p>
    <w:tbl>
      <w:tblPr>
        <w:tblW w:w="0" w:type="auto"/>
        <w:tblCellSpacing w:w="0" w:type="auto"/>
        <w:tblBorders>
          <w:top w:val="none"/>
          <w:left w:val="none"/>
          <w:bottom w:val="none"/>
          <w:right w:val="none"/>
          <w:insideH w:val="none"/>
          <w:insideV w:val="none"/>
        </w:tblBorders>
      </w:tblPr>
      <w:tblGrid>
        <w:gridCol w:w="7780"/>
        <w:gridCol w:w="4600"/>
      </w:tblGrid>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"Республикалық маңызы бар</w:t>
            </w:r>
            <w:r>
              <w:br/>
            </w:r>
            <w:r>
              <w:rPr>
                <w:rFonts w:ascii="Times New Roman"/>
                <w:b w:val="false"/>
                <w:i w:val="false"/>
                <w:color w:val="000000"/>
                <w:sz w:val="20"/>
              </w:rPr>
              <w:t>мемлекеттік орта білім беру</w:t>
            </w:r>
            <w:r>
              <w:br/>
            </w:r>
            <w:r>
              <w:rPr>
                <w:rFonts w:ascii="Times New Roman"/>
                <w:b w:val="false"/>
                <w:i w:val="false"/>
                <w:color w:val="000000"/>
                <w:sz w:val="20"/>
              </w:rPr>
              <w:t>мекемелерінің басшылары</w:t>
            </w:r>
            <w:r>
              <w:br/>
            </w:r>
            <w:r>
              <w:rPr>
                <w:rFonts w:ascii="Times New Roman"/>
                <w:b w:val="false"/>
                <w:i w:val="false"/>
                <w:color w:val="000000"/>
                <w:sz w:val="20"/>
              </w:rPr>
              <w:t>лауазымдарына орналасу</w:t>
            </w:r>
            <w:r>
              <w:br/>
            </w:r>
            <w:r>
              <w:rPr>
                <w:rFonts w:ascii="Times New Roman"/>
                <w:b w:val="false"/>
                <w:i w:val="false"/>
                <w:color w:val="000000"/>
                <w:sz w:val="20"/>
              </w:rPr>
              <w:t>конкурсына қатысу үшін</w:t>
            </w:r>
            <w:r>
              <w:br/>
            </w:r>
            <w:r>
              <w:rPr>
                <w:rFonts w:ascii="Times New Roman"/>
                <w:b w:val="false"/>
                <w:i w:val="false"/>
                <w:color w:val="000000"/>
                <w:sz w:val="20"/>
              </w:rPr>
              <w:t>құжаттарды қабылдау"</w:t>
            </w:r>
            <w:r>
              <w:br/>
            </w:r>
            <w:r>
              <w:rPr>
                <w:rFonts w:ascii="Times New Roman"/>
                <w:b w:val="false"/>
                <w:i w:val="false"/>
                <w:color w:val="000000"/>
                <w:sz w:val="20"/>
              </w:rPr>
              <w:t>мемлекеттік көрсетілетін</w:t>
            </w:r>
            <w:r>
              <w:br/>
            </w:r>
            <w:r>
              <w:rPr>
                <w:rFonts w:ascii="Times New Roman"/>
                <w:b w:val="false"/>
                <w:i w:val="false"/>
                <w:color w:val="000000"/>
                <w:sz w:val="20"/>
              </w:rPr>
              <w:t>қызмет стандартына</w:t>
            </w:r>
            <w:r>
              <w:br/>
            </w:r>
            <w:r>
              <w:rPr>
                <w:rFonts w:ascii="Times New Roman"/>
                <w:b w:val="false"/>
                <w:i w:val="false"/>
                <w:color w:val="000000"/>
                <w:sz w:val="20"/>
              </w:rPr>
              <w:t>2-қосымша</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нысан</w:t>
            </w:r>
          </w:p>
        </w:tc>
      </w:tr>
      <w:tr>
        <w:trPr>
          <w:trHeight w:val="30" w:hRule="atLeast"/>
        </w:trPr>
        <w:tc>
          <w:tcPr>
            <w:tcW w:w="778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 </w:t>
            </w:r>
          </w:p>
        </w:tc>
        <w:tc>
          <w:tcPr>
            <w:tcW w:w="4600" w:type="dxa"/>
            <w:tcBorders/>
            <w:tcMar>
              <w:top w:w="15" w:type="dxa"/>
              <w:left w:w="15" w:type="dxa"/>
              <w:bottom w:w="15" w:type="dxa"/>
              <w:right w:w="15" w:type="dxa"/>
            </w:tcMar>
            <w:vAlign w:val="center"/>
          </w:tcPr>
          <w:p>
            <w:pPr>
              <w:spacing w:after="0"/>
              <w:ind w:left="0"/>
              <w:jc w:val="center"/>
            </w:pPr>
            <w:r>
              <w:rPr>
                <w:rFonts w:ascii="Times New Roman"/>
                <w:b w:val="false"/>
                <w:i w:val="false"/>
                <w:color w:val="000000"/>
                <w:sz w:val="20"/>
              </w:rPr>
              <w:t>(Тегі, аты,әкесінің аты</w:t>
            </w:r>
            <w:r>
              <w:br/>
            </w:r>
            <w:r>
              <w:rPr>
                <w:rFonts w:ascii="Times New Roman"/>
                <w:b w:val="false"/>
                <w:i w:val="false"/>
                <w:color w:val="000000"/>
                <w:sz w:val="20"/>
              </w:rPr>
              <w:t>(болған жағдайда) (бұдан әрі - Т.А.Ә.),</w:t>
            </w:r>
            <w:r>
              <w:br/>
            </w:r>
            <w:r>
              <w:rPr>
                <w:rFonts w:ascii="Times New Roman"/>
                <w:b w:val="false"/>
                <w:i w:val="false"/>
                <w:color w:val="000000"/>
                <w:sz w:val="20"/>
              </w:rPr>
              <w:t>немесе көрсетілетін қызметті</w:t>
            </w:r>
            <w:r>
              <w:br/>
            </w:r>
            <w:r>
              <w:rPr>
                <w:rFonts w:ascii="Times New Roman"/>
                <w:b w:val="false"/>
                <w:i w:val="false"/>
                <w:color w:val="000000"/>
                <w:sz w:val="20"/>
              </w:rPr>
              <w:t>алушы ұйымының атауы)</w:t>
            </w:r>
            <w:r>
              <w:br/>
            </w:r>
            <w:r>
              <w:rPr>
                <w:rFonts w:ascii="Times New Roman"/>
                <w:b w:val="false"/>
                <w:i w:val="false"/>
                <w:color w:val="000000"/>
                <w:sz w:val="20"/>
              </w:rPr>
              <w:t>_______________________</w:t>
            </w:r>
            <w:r>
              <w:br/>
            </w:r>
            <w:r>
              <w:rPr>
                <w:rFonts w:ascii="Times New Roman"/>
                <w:b w:val="false"/>
                <w:i w:val="false"/>
                <w:color w:val="000000"/>
                <w:sz w:val="20"/>
              </w:rPr>
              <w:t>_______________________</w:t>
            </w:r>
          </w:p>
        </w:tc>
      </w:tr>
    </w:tbl>
    <w:bookmarkStart w:name="z89" w:id="167"/>
    <w:p>
      <w:pPr>
        <w:spacing w:after="0"/>
        <w:ind w:left="0"/>
        <w:jc w:val="left"/>
      </w:pPr>
      <w:r>
        <w:rPr>
          <w:rFonts w:ascii="Times New Roman"/>
          <w:b/>
          <w:i w:val="false"/>
          <w:color w:val="000000"/>
        </w:rPr>
        <w:t xml:space="preserve"> Құжаттарды қабылдаудан бас тарту туралы қолхат</w:t>
      </w:r>
    </w:p>
    <w:bookmarkEnd w:id="167"/>
    <w:p>
      <w:pPr>
        <w:spacing w:after="0"/>
        <w:ind w:left="0"/>
        <w:jc w:val="both"/>
      </w:pPr>
      <w:r>
        <w:rPr>
          <w:rFonts w:ascii="Times New Roman"/>
          <w:b w:val="false"/>
          <w:i w:val="false"/>
          <w:color w:val="000000"/>
          <w:sz w:val="28"/>
        </w:rPr>
        <w:t xml:space="preserve">
      "Мемлекеттік қызмет туралы" 2013 жылғы 15 сәуірдегі Қазақстан Республикасы Заңының </w:t>
      </w:r>
      <w:r>
        <w:rPr>
          <w:rFonts w:ascii="Times New Roman"/>
          <w:b w:val="false"/>
          <w:i w:val="false"/>
          <w:color w:val="000000"/>
          <w:sz w:val="28"/>
        </w:rPr>
        <w:t>20-бабының</w:t>
      </w:r>
      <w:r>
        <w:rPr>
          <w:rFonts w:ascii="Times New Roman"/>
          <w:b w:val="false"/>
          <w:i w:val="false"/>
          <w:color w:val="000000"/>
          <w:sz w:val="28"/>
        </w:rPr>
        <w:t xml:space="preserve"> 2-тармағын басшылыққа ала отырып, "Азаматтарға арналған үкімет" Мемлекеттік корпорациясы" коммерциялық емес акционерлік қоғамы филиалының № ___ (мекенжайын көрсете отырып) ____________________________ "Республикалық маңызы бар мемлекеттік орта білім беру мекемелерінің басшылары лауазымдарына орналасу конкурсына қатысу үшін құжаттарды қабылдау" мемлекеттік қызмет стандартында қарастырылған тізбеге сәйкес Сіз ұсынған құжаттардың толық болмауына байланысты мемлекеттік қызметті көрсетуге құжаттарды қабылдаудан бас тартады.</w:t>
      </w:r>
    </w:p>
    <w:p>
      <w:pPr>
        <w:spacing w:after="0"/>
        <w:ind w:left="0"/>
        <w:jc w:val="both"/>
      </w:pPr>
      <w:r>
        <w:rPr>
          <w:rFonts w:ascii="Times New Roman"/>
          <w:b w:val="false"/>
          <w:i w:val="false"/>
          <w:color w:val="000000"/>
          <w:sz w:val="28"/>
        </w:rPr>
        <w:t>
      оның ішінде:</w:t>
      </w:r>
    </w:p>
    <w:p>
      <w:pPr>
        <w:spacing w:after="0"/>
        <w:ind w:left="0"/>
        <w:jc w:val="both"/>
      </w:pPr>
      <w:r>
        <w:rPr>
          <w:rFonts w:ascii="Times New Roman"/>
          <w:b w:val="false"/>
          <w:i w:val="false"/>
          <w:color w:val="000000"/>
          <w:sz w:val="28"/>
        </w:rPr>
        <w:t>
      жоқ құжаттардың атаулары:</w:t>
      </w:r>
    </w:p>
    <w:p>
      <w:pPr>
        <w:spacing w:after="0"/>
        <w:ind w:left="0"/>
        <w:jc w:val="both"/>
      </w:pPr>
      <w:r>
        <w:rPr>
          <w:rFonts w:ascii="Times New Roman"/>
          <w:b w:val="false"/>
          <w:i w:val="false"/>
          <w:color w:val="000000"/>
          <w:sz w:val="28"/>
        </w:rPr>
        <w:t>
      1) _________________________________;</w:t>
      </w:r>
    </w:p>
    <w:p>
      <w:pPr>
        <w:spacing w:after="0"/>
        <w:ind w:left="0"/>
        <w:jc w:val="both"/>
      </w:pPr>
      <w:r>
        <w:rPr>
          <w:rFonts w:ascii="Times New Roman"/>
          <w:b w:val="false"/>
          <w:i w:val="false"/>
          <w:color w:val="000000"/>
          <w:sz w:val="28"/>
        </w:rPr>
        <w:t>
      2) _________________________________;</w:t>
      </w:r>
    </w:p>
    <w:p>
      <w:pPr>
        <w:spacing w:after="0"/>
        <w:ind w:left="0"/>
        <w:jc w:val="both"/>
      </w:pPr>
      <w:r>
        <w:rPr>
          <w:rFonts w:ascii="Times New Roman"/>
          <w:b w:val="false"/>
          <w:i w:val="false"/>
          <w:color w:val="000000"/>
          <w:sz w:val="28"/>
        </w:rPr>
        <w:t>
      3) _________________________________.</w:t>
      </w:r>
    </w:p>
    <w:p>
      <w:pPr>
        <w:spacing w:after="0"/>
        <w:ind w:left="0"/>
        <w:jc w:val="both"/>
      </w:pPr>
      <w:r>
        <w:rPr>
          <w:rFonts w:ascii="Times New Roman"/>
          <w:b w:val="false"/>
          <w:i w:val="false"/>
          <w:color w:val="000000"/>
          <w:sz w:val="28"/>
        </w:rPr>
        <w:t>
      Осы қолхат 2 данада жазылады, әр тарапқа бір данадан.</w:t>
      </w:r>
    </w:p>
    <w:p>
      <w:pPr>
        <w:spacing w:after="0"/>
        <w:ind w:left="0"/>
        <w:jc w:val="both"/>
      </w:pPr>
      <w:r>
        <w:rPr>
          <w:rFonts w:ascii="Times New Roman"/>
          <w:b w:val="false"/>
          <w:i w:val="false"/>
          <w:color w:val="000000"/>
          <w:sz w:val="28"/>
        </w:rPr>
        <w:t>
      Т.А.Ә. (болған жағдайда)  (Мемлекеттік корпорацияның жұмыскері) _________________ (қолы)</w:t>
      </w:r>
    </w:p>
    <w:p>
      <w:pPr>
        <w:spacing w:after="0"/>
        <w:ind w:left="0"/>
        <w:jc w:val="both"/>
      </w:pPr>
      <w:r>
        <w:rPr>
          <w:rFonts w:ascii="Times New Roman"/>
          <w:b w:val="false"/>
          <w:i w:val="false"/>
          <w:color w:val="000000"/>
          <w:sz w:val="28"/>
        </w:rPr>
        <w:t>
      Орындаушы: Т.А.Ә. (болған жағдайда) _____________</w:t>
      </w:r>
    </w:p>
    <w:p>
      <w:pPr>
        <w:spacing w:after="0"/>
        <w:ind w:left="0"/>
        <w:jc w:val="both"/>
      </w:pPr>
      <w:r>
        <w:rPr>
          <w:rFonts w:ascii="Times New Roman"/>
          <w:b w:val="false"/>
          <w:i w:val="false"/>
          <w:color w:val="000000"/>
          <w:sz w:val="28"/>
        </w:rPr>
        <w:t>
      Телефон __________</w:t>
      </w:r>
    </w:p>
    <w:p>
      <w:pPr>
        <w:spacing w:after="0"/>
        <w:ind w:left="0"/>
        <w:jc w:val="both"/>
      </w:pPr>
      <w:r>
        <w:rPr>
          <w:rFonts w:ascii="Times New Roman"/>
          <w:b w:val="false"/>
          <w:i w:val="false"/>
          <w:color w:val="000000"/>
          <w:sz w:val="28"/>
        </w:rPr>
        <w:t>
      Қабылдадым: Т.А.Ә. (болған жағдайда)/көрсетілетін қызметті алушының қолы</w:t>
      </w:r>
    </w:p>
    <w:p>
      <w:pPr>
        <w:spacing w:after="0"/>
        <w:ind w:left="0"/>
        <w:jc w:val="both"/>
      </w:pPr>
      <w:r>
        <w:rPr>
          <w:rFonts w:ascii="Times New Roman"/>
          <w:b w:val="false"/>
          <w:i w:val="false"/>
          <w:color w:val="000000"/>
          <w:sz w:val="28"/>
        </w:rPr>
        <w:t>
      20__ жылғы "___" _________</w:t>
      </w:r>
    </w:p>
    <w:p>
      <w:pPr>
        <w:spacing w:after="0"/>
        <w:ind w:left="0"/>
        <w:jc w:val="both"/>
      </w:pPr>
      <w:r>
        <w:rPr>
          <w:rFonts w:ascii="Times New Roman"/>
          <w:b w:val="false"/>
          <w:i w:val="false"/>
          <w:color w:val="000000"/>
          <w:sz w:val="28"/>
        </w:rPr>
        <w:t xml:space="preserve">
      </w:t>
      </w:r>
      <w:r>
        <w:rPr>
          <w:rFonts w:ascii="Times New Roman"/>
          <w:b w:val="false"/>
          <w:i w:val="false"/>
          <w:color w:val="000000"/>
          <w:sz w:val="28"/>
        </w:rPr>
        <w:t>20-баптың</w:t>
      </w:r>
      <w:r>
        <w:rPr>
          <w:rFonts w:ascii="Times New Roman"/>
          <w:b w:val="false"/>
          <w:i w:val="false"/>
          <w:color w:val="000000"/>
          <w:sz w:val="28"/>
        </w:rPr>
        <w:t xml:space="preserve"> 2-тармағы басшылыққа алынды</w:t>
      </w:r>
    </w:p>
    <w:p>
      <w:pPr>
        <w:spacing w:after="0"/>
        <w:ind w:left="0"/>
        <w:jc w:val="left"/>
      </w:pPr>
      <w:r>
        <w:br/>
      </w:r>
      <w:r>
        <w:br/>
      </w:r>
      <w:r>
        <w:rPr>
          <w:rFonts w:ascii="Times New Roman"/>
          <w:b w:val="false"/>
          <w:i w:val="false"/>
          <w:color w:val="000000"/>
          <w:sz w:val="28"/>
        </w:rPr>
        <w:t>
				</w:t>
      </w:r>
    </w:p>
    <w:p>
      <w:pPr>
        <w:pStyle w:val="disclaimer"/>
      </w:pPr>
      <w:r>
        <w:rPr>
          <w:rFonts w:ascii="Times New Roman"/>
          <w:b w:val="false"/>
          <w:i w:val="false"/>
          <w:color w:val="000000"/>
        </w:rPr>
        <w:t>
					© 2012. Қазақстан Республикасы Әділет министрлігінің "Республикалық құқықтық ақпарат орталығы" ШЖҚ РМК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Times New Roman" w:hAnsi="Times New Roman" w:eastAsia="Times New Roman" w:cs="Times New Roman"/>
    </w:rPr>
  </w:style>
  <w:style w:type="paragraph" w:styleId="Heading1">
    <w:name w:val="heading 1"/>
    <w:basedOn w:val="Normal"/>
    <w:next w:val="Normal"/>
    <w:link w:val="Heading1Char"/>
    <w:uiPriority w:val="9"/>
    <w:qFormat/>
    <w:rsid w:val="00841CD9"/>
    <w:pPr>
      <w:keepNext/>
      <w:keepLines/>
      <w:spacing w:before="480"/>
      <w:outlineLvl w:val="0"/>
    </w:pPr>
    <w:rPr>
      <w:rFonts w:ascii="Times New Roman" w:hAnsi="Times New Roman" w:eastAsia="Times New Roman" w:cs="Times New Roman"/>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imes New Roman" w:hAnsi="Times New Roman" w:eastAsia="Times New Roman" w:cs="Times New Roman"/>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imes New Roman" w:hAnsi="Times New Roman" w:eastAsia="Times New Roman" w:cs="Times New Roman"/>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imes New Roman" w:hAnsi="Times New Roman" w:eastAsia="Times New Roman" w:cs="Times New Roman"/>
    </w:rPr>
  </w:style>
  <w:style w:type="character" w:styleId="DefaultParagraphFont" w:default="true">
    <w:name w:val="Default Paragraph Font"/>
    <w:uiPriority w:val="1"/>
    <w:semiHidden/>
    <w:unhideWhenUsed/>
    <w:rPr>
      <w:rFonts w:ascii="Times New Roman" w:hAnsi="Times New Roman" w:eastAsia="Times New Roman" w:cs="Times New Roman"/>
    </w:rPr>
  </w:style>
  <w:style w:type="paragraph" w:styleId="Header">
    <w:name w:val="header"/>
    <w:basedOn w:val="Normal"/>
    <w:link w:val="HeaderChar"/>
    <w:uiPriority w:val="99"/>
    <w:unhideWhenUsed/>
    <w:rsid w:val="00841CD9"/>
    <w:pPr>
      <w:tabs>
        <w:tab w:val="center" w:pos="4680"/>
        <w:tab w:val="right" w:pos="9360"/>
      </w:tabs>
    </w:pPr>
    <w:rPr>
      <w:rFonts w:ascii="Times New Roman" w:hAnsi="Times New Roman" w:eastAsia="Times New Roman" w:cs="Times New Roman"/>
    </w:rPr>
  </w:style>
  <w:style w:type="character" w:styleId="HeaderChar" w:customStyle="true">
    <w:name w:val="Header Char"/>
    <w:basedOn w:val="DefaultParagraphFont"/>
    <w:link w:val="Header"/>
    <w:uiPriority w:val="99"/>
    <w:rsid w:val="00841CD9"/>
    <w:rPr>
      <w:rFonts w:ascii="Times New Roman" w:hAnsi="Times New Roman" w:eastAsia="Times New Roman" w:cs="Times New Roman"/>
    </w:rPr>
  </w:style>
  <w:style w:type="character" w:styleId="Heading1Char" w:customStyle="true">
    <w:name w:val="Heading 1 Char"/>
    <w:basedOn w:val="DefaultParagraphFont"/>
    <w:link w:val="Heading1"/>
    <w:uiPriority w:val="9"/>
    <w:rsid w:val="00841CD9"/>
    <w:rPr>
      <w:rFonts w:ascii="Times New Roman" w:hAnsi="Times New Roman" w:eastAsia="Times New Roman" w:cs="Times New Roman"/>
    </w:rPr>
  </w:style>
  <w:style w:type="character" w:styleId="Heading2Char" w:customStyle="true">
    <w:name w:val="Heading 2 Char"/>
    <w:basedOn w:val="DefaultParagraphFont"/>
    <w:link w:val="Heading2"/>
    <w:uiPriority w:val="9"/>
    <w:rsid w:val="00841CD9"/>
    <w:rPr>
      <w:rFonts w:ascii="Times New Roman" w:hAnsi="Times New Roman" w:eastAsia="Times New Roman" w:cs="Times New Roman"/>
    </w:rPr>
  </w:style>
  <w:style w:type="character" w:styleId="Heading3Char" w:customStyle="true">
    <w:name w:val="Heading 3 Char"/>
    <w:basedOn w:val="DefaultParagraphFont"/>
    <w:link w:val="Heading3"/>
    <w:uiPriority w:val="9"/>
    <w:rsid w:val="00841CD9"/>
    <w:rPr>
      <w:rFonts w:ascii="Times New Roman" w:hAnsi="Times New Roman" w:eastAsia="Times New Roman" w:cs="Times New Roman"/>
    </w:rPr>
  </w:style>
  <w:style w:type="character" w:styleId="Heading4Char" w:customStyle="true">
    <w:name w:val="Heading 4 Char"/>
    <w:basedOn w:val="DefaultParagraphFont"/>
    <w:link w:val="Heading4"/>
    <w:uiPriority w:val="9"/>
    <w:rsid w:val="00841CD9"/>
    <w:rPr>
      <w:rFonts w:ascii="Times New Roman" w:hAnsi="Times New Roman" w:eastAsia="Times New Roman" w:cs="Times New Roman"/>
    </w:rPr>
  </w:style>
  <w:style w:type="paragraph" w:styleId="NormalIndent">
    <w:name w:val="Normal Indent"/>
    <w:basedOn w:val="Normal"/>
    <w:uiPriority w:val="99"/>
    <w:unhideWhenUsed/>
    <w:rsid w:val="00841CD9"/>
    <w:pPr>
      <w:ind w:left="720"/>
    </w:pPr>
    <w:rPr>
      <w:rFonts w:ascii="Times New Roman" w:hAnsi="Times New Roman" w:eastAsia="Times New Roman" w:cs="Times New Roman"/>
    </w:rPr>
  </w:style>
  <w:style w:type="paragraph" w:styleId="Subtitle">
    <w:name w:val="Subtitle"/>
    <w:basedOn w:val="Normal"/>
    <w:next w:val="Normal"/>
    <w:link w:val="SubtitleChar"/>
    <w:uiPriority w:val="11"/>
    <w:qFormat/>
    <w:rsid w:val="00841CD9"/>
    <w:pPr>
      <w:numPr>
        <w:ilvl w:val="1"/>
      </w:numPr>
      <w:ind w:left="86"/>
    </w:pPr>
    <w:rPr>
      <w:rFonts w:ascii="Times New Roman" w:hAnsi="Times New Roman" w:eastAsia="Times New Roman" w:cs="Times New Roman"/>
    </w:rPr>
  </w:style>
  <w:style w:type="character" w:styleId="SubtitleChar" w:customStyle="true">
    <w:name w:val="Subtitle Char"/>
    <w:basedOn w:val="DefaultParagraphFont"/>
    <w:link w:val="Subtitle"/>
    <w:uiPriority w:val="11"/>
    <w:rsid w:val="00841CD9"/>
    <w:rPr>
      <w:rFonts w:ascii="Times New Roman" w:hAnsi="Times New Roman" w:eastAsia="Times New Roman" w:cs="Times New Roman"/>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imes New Roman" w:hAnsi="Times New Roman" w:eastAsia="Times New Roman" w:cs="Times New Roman"/>
    </w:rPr>
  </w:style>
  <w:style w:type="character" w:styleId="TitleChar" w:customStyle="true">
    <w:name w:val="Title Char"/>
    <w:basedOn w:val="DefaultParagraphFont"/>
    <w:link w:val="Title"/>
    <w:uiPriority w:val="10"/>
    <w:rsid w:val="00841CD9"/>
    <w:rPr>
      <w:rFonts w:ascii="Times New Roman" w:hAnsi="Times New Roman" w:eastAsia="Times New Roman" w:cs="Times New Roman"/>
    </w:rPr>
  </w:style>
  <w:style w:type="character" w:styleId="Emphasis">
    <w:name w:val="Emphasis"/>
    <w:basedOn w:val="DefaultParagraphFont"/>
    <w:uiPriority w:val="20"/>
    <w:qFormat/>
    <w:rsid w:val="00D1197D"/>
    <w:rPr>
      <w:rFonts w:ascii="Times New Roman" w:hAnsi="Times New Roman" w:eastAsia="Times New Roman" w:cs="Times New Roman"/>
    </w:rPr>
  </w:style>
  <w:style w:type="character" w:styleId="Hyperlink">
    <w:name w:val="Hyperlink"/>
    <w:basedOn w:val="DefaultParagraphFont"/>
    <w:uiPriority w:val="99"/>
    <w:unhideWhenUsed/>
    <w:rPr>
      <w:rFonts w:ascii="Times New Roman" w:hAnsi="Times New Roman" w:eastAsia="Times New Roman" w:cs="Times New Roman"/>
    </w:rPr>
  </w:style>
  <w:style w:type="table" w:styleId="TableGrid">
    <w:name w:val="Table Grid"/>
    <w:basedOn w:val="TableNormal"/>
    <w:uiPriority w:val="59"/>
    <w:pPr>
      <w:spacing w:after="0" w:line="240" w:lineRule="auto"/>
    </w:pPr>
    <w:rPr>
      <w:rFonts w:ascii="Times New Roman" w:hAnsi="Times New Roman" w:eastAsia="Times New Roman" w:cs="Times New Roman"/>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Times New Roman" w:hAnsi="Times New Roman" w:eastAsia="Times New Roman" w:cs="Times New Roman"/>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Times New Roman" w:hAnsi="Times New Roman" w:eastAsia="Times New Roman" w:cs="Times New Roman"/>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s>
</file>

<file path=docProps/app.xml><?xml version="1.0" encoding="utf-8"?>
<properties:Properties xmlns:vt="http://schemas.openxmlformats.org/officeDocument/2006/docPropsVTypes" xmlns:properties="http://schemas.openxmlformats.org/officeDocument/2006/extended-properties"/>
</file>

<file path=docProps/core.xml><?xml version="1.0" encoding="utf-8"?>
<cp:coreProperties xmlns:cp="http://schemas.openxmlformats.org/package/2006/metadata/core-properties" xmlns:dcterms="http://purl.org/dc/terms/" xmlns:dc="http://purl.org/dc/elements/1.1/"/>
</file>